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849841" w14:textId="11B362D8" w:rsidR="00533357" w:rsidRPr="00686B5E" w:rsidRDefault="00533357" w:rsidP="00533357">
      <w:pPr>
        <w:spacing w:after="0" w:line="240" w:lineRule="auto"/>
        <w:jc w:val="right"/>
        <w:rPr>
          <w:rFonts w:cs="Calibri"/>
          <w:b/>
          <w:bCs/>
          <w:color w:val="000000"/>
        </w:rPr>
      </w:pPr>
      <w:r w:rsidRPr="00686B5E">
        <w:rPr>
          <w:rFonts w:cs="Calibri"/>
          <w:b/>
          <w:bCs/>
          <w:color w:val="000000"/>
        </w:rPr>
        <w:t xml:space="preserve">Załącznik nr </w:t>
      </w:r>
      <w:r w:rsidR="007C262A">
        <w:rPr>
          <w:rFonts w:cs="Calibri"/>
          <w:b/>
          <w:bCs/>
          <w:color w:val="000000"/>
        </w:rPr>
        <w:t>5</w:t>
      </w:r>
      <w:r w:rsidRPr="00686B5E">
        <w:rPr>
          <w:rFonts w:cs="Calibri"/>
          <w:b/>
          <w:bCs/>
          <w:color w:val="000000"/>
        </w:rPr>
        <w:t xml:space="preserve"> do SWZ</w:t>
      </w:r>
    </w:p>
    <w:p w14:paraId="30F12FDB" w14:textId="77777777" w:rsidR="007A71E4" w:rsidRDefault="007A71E4" w:rsidP="00533357">
      <w:pPr>
        <w:pStyle w:val="Nagwek"/>
        <w:rPr>
          <w:rFonts w:cs="Calibri"/>
          <w:b/>
          <w:bCs/>
        </w:rPr>
      </w:pPr>
    </w:p>
    <w:p w14:paraId="54EB5F83" w14:textId="5B5D9A31" w:rsidR="00533357" w:rsidRPr="00CC46D8" w:rsidRDefault="00533357" w:rsidP="00533357">
      <w:pPr>
        <w:pStyle w:val="Nagwek"/>
        <w:rPr>
          <w:b/>
          <w:bCs/>
          <w:sz w:val="26"/>
          <w:szCs w:val="26"/>
        </w:rPr>
      </w:pPr>
      <w:r w:rsidRPr="00CC46D8">
        <w:rPr>
          <w:b/>
          <w:bCs/>
          <w:color w:val="00B050"/>
          <w:u w:val="single"/>
        </w:rPr>
        <w:t>Wykonawca</w:t>
      </w:r>
      <w:r>
        <w:rPr>
          <w:b/>
          <w:bCs/>
          <w:color w:val="00B050"/>
          <w:u w:val="single"/>
        </w:rPr>
        <w:t xml:space="preserve"> dołącza do oferty.</w:t>
      </w:r>
    </w:p>
    <w:p w14:paraId="64BC11D5" w14:textId="2D25A5B3" w:rsidR="00533357" w:rsidRDefault="00533357" w:rsidP="00533357">
      <w:pPr>
        <w:ind w:right="141"/>
        <w:jc w:val="both"/>
        <w:rPr>
          <w:b/>
        </w:rPr>
      </w:pPr>
      <w:r w:rsidRPr="00CC46D8">
        <w:rPr>
          <w:color w:val="00B050"/>
        </w:rPr>
        <w:t>Wykonawca podpisuje kwalifikowanym podpisem elektronicznym</w:t>
      </w:r>
      <w:r w:rsidR="00720712">
        <w:rPr>
          <w:color w:val="00B050"/>
        </w:rPr>
        <w:t xml:space="preserve"> lub</w:t>
      </w:r>
      <w:r w:rsidR="00625025">
        <w:rPr>
          <w:color w:val="00B050"/>
        </w:rPr>
        <w:t xml:space="preserve"> podpisem zaufany</w:t>
      </w:r>
      <w:r w:rsidR="00E95230">
        <w:rPr>
          <w:color w:val="00B050"/>
        </w:rPr>
        <w:t>m,</w:t>
      </w:r>
      <w:r w:rsidR="00625025">
        <w:rPr>
          <w:color w:val="00B050"/>
        </w:rPr>
        <w:t xml:space="preserve"> lub osobistym</w:t>
      </w:r>
      <w:r w:rsidRPr="00CC46D8">
        <w:rPr>
          <w:rFonts w:cs="Calibri"/>
          <w:b/>
          <w:bCs/>
          <w:color w:val="00B050"/>
        </w:rPr>
        <w:t xml:space="preserve"> </w:t>
      </w:r>
      <w:r w:rsidRPr="00CC46D8">
        <w:rPr>
          <w:color w:val="00B050"/>
        </w:rPr>
        <w:t>i składa na Platformie zakupowej, zgodnie z treścią SWZ.</w:t>
      </w:r>
      <w:r w:rsidRPr="00CC46D8">
        <w:rPr>
          <w:b/>
        </w:rPr>
        <w:tab/>
      </w:r>
    </w:p>
    <w:p w14:paraId="185282F8" w14:textId="30772DC0" w:rsidR="00803E47" w:rsidRPr="006A47DC" w:rsidRDefault="00803E47" w:rsidP="00533357">
      <w:pPr>
        <w:ind w:right="141"/>
        <w:jc w:val="both"/>
        <w:rPr>
          <w:rFonts w:asciiTheme="minorHAnsi" w:hAnsiTheme="minorHAnsi" w:cstheme="minorHAnsi"/>
          <w:b/>
        </w:rPr>
      </w:pPr>
    </w:p>
    <w:p w14:paraId="41154825" w14:textId="77777777" w:rsidR="00803E47" w:rsidRPr="006A47DC" w:rsidRDefault="00803E47" w:rsidP="00803E47">
      <w:pPr>
        <w:spacing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A47DC">
        <w:rPr>
          <w:rFonts w:asciiTheme="minorHAnsi" w:hAnsiTheme="minorHAnsi" w:cstheme="minorHAnsi"/>
          <w:b/>
          <w:sz w:val="28"/>
          <w:szCs w:val="28"/>
        </w:rPr>
        <w:t xml:space="preserve">OŚWIADCZENIE </w:t>
      </w:r>
    </w:p>
    <w:p w14:paraId="687D7D78" w14:textId="77777777" w:rsidR="00803E47" w:rsidRPr="006A47DC" w:rsidRDefault="00803E47" w:rsidP="006A47DC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6A47DC">
        <w:rPr>
          <w:rFonts w:asciiTheme="minorHAnsi" w:hAnsiTheme="minorHAnsi" w:cstheme="minorHAnsi"/>
          <w:b/>
        </w:rPr>
        <w:t xml:space="preserve">składane na podstawie art. 125 ust. 1 ustawy z dnia 11.09.2019 r. </w:t>
      </w:r>
    </w:p>
    <w:p w14:paraId="3143501E" w14:textId="77777777" w:rsidR="00803E47" w:rsidRPr="006A47DC" w:rsidRDefault="00803E47" w:rsidP="00803E47">
      <w:pPr>
        <w:spacing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A47DC">
        <w:rPr>
          <w:rFonts w:asciiTheme="minorHAnsi" w:hAnsiTheme="minorHAnsi" w:cstheme="minorHAnsi"/>
          <w:b/>
        </w:rPr>
        <w:t xml:space="preserve">Prawo zamówień publicznych </w:t>
      </w:r>
      <w:r w:rsidRPr="006A47DC">
        <w:rPr>
          <w:rFonts w:asciiTheme="minorHAnsi" w:hAnsiTheme="minorHAnsi" w:cstheme="minorHAnsi"/>
        </w:rPr>
        <w:t>(</w:t>
      </w:r>
      <w:r w:rsidRPr="006A47DC">
        <w:rPr>
          <w:rFonts w:asciiTheme="minorHAnsi" w:hAnsiTheme="minorHAnsi" w:cstheme="minorHAnsi"/>
          <w:sz w:val="20"/>
          <w:szCs w:val="20"/>
        </w:rPr>
        <w:t>dalej jako</w:t>
      </w:r>
      <w:r w:rsidRPr="006A47DC">
        <w:rPr>
          <w:rFonts w:asciiTheme="minorHAnsi" w:hAnsiTheme="minorHAnsi" w:cstheme="minorHAnsi"/>
          <w:b/>
          <w:i/>
          <w:sz w:val="20"/>
          <w:szCs w:val="20"/>
        </w:rPr>
        <w:t>:</w:t>
      </w:r>
      <w:r w:rsidRPr="006A47DC">
        <w:rPr>
          <w:rFonts w:asciiTheme="minorHAnsi" w:hAnsiTheme="minorHAnsi" w:cstheme="minorHAnsi"/>
          <w:b/>
          <w:i/>
        </w:rPr>
        <w:t xml:space="preserve"> ustawa </w:t>
      </w:r>
      <w:proofErr w:type="spellStart"/>
      <w:r w:rsidRPr="006A47DC">
        <w:rPr>
          <w:rFonts w:asciiTheme="minorHAnsi" w:hAnsiTheme="minorHAnsi" w:cstheme="minorHAnsi"/>
          <w:b/>
          <w:i/>
        </w:rPr>
        <w:t>Pzp</w:t>
      </w:r>
      <w:proofErr w:type="spellEnd"/>
      <w:r w:rsidRPr="006A47DC">
        <w:rPr>
          <w:rFonts w:asciiTheme="minorHAnsi" w:hAnsiTheme="minorHAnsi" w:cstheme="minorHAnsi"/>
        </w:rPr>
        <w:t>),</w:t>
      </w:r>
      <w:r w:rsidRPr="006A47DC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   </w:t>
      </w:r>
      <w:r w:rsidRPr="006A47DC">
        <w:rPr>
          <w:rFonts w:asciiTheme="minorHAnsi" w:hAnsiTheme="minorHAnsi" w:cstheme="minorHAnsi"/>
          <w:b/>
          <w:sz w:val="28"/>
          <w:szCs w:val="28"/>
        </w:rPr>
        <w:t xml:space="preserve">o NIEPODLEGANIU WYKLUCZENIU Z POSTĘPOWANIA </w:t>
      </w:r>
      <w:r w:rsidRPr="006A47DC">
        <w:rPr>
          <w:rFonts w:asciiTheme="minorHAnsi" w:hAnsiTheme="minorHAnsi" w:cstheme="minorHAnsi"/>
          <w:b/>
          <w:sz w:val="28"/>
          <w:szCs w:val="28"/>
        </w:rPr>
        <w:br/>
      </w:r>
    </w:p>
    <w:p w14:paraId="7E655B79" w14:textId="77777777" w:rsidR="00803E47" w:rsidRPr="006A47DC" w:rsidRDefault="00803E47" w:rsidP="00803E47">
      <w:pPr>
        <w:spacing w:line="240" w:lineRule="auto"/>
        <w:jc w:val="center"/>
        <w:rPr>
          <w:rFonts w:asciiTheme="minorHAnsi" w:hAnsiTheme="minorHAnsi" w:cstheme="minorHAnsi"/>
          <w:b/>
        </w:rPr>
      </w:pPr>
      <w:r w:rsidRPr="006A47DC">
        <w:rPr>
          <w:rFonts w:asciiTheme="minorHAnsi" w:hAnsiTheme="minorHAnsi" w:cstheme="minorHAnsi"/>
          <w:b/>
          <w:sz w:val="28"/>
          <w:szCs w:val="28"/>
        </w:rPr>
        <w:t>Wykonawca / podmiot udostępniający zasoby</w:t>
      </w:r>
      <w:r w:rsidRPr="006A47DC">
        <w:rPr>
          <w:rFonts w:asciiTheme="minorHAnsi" w:hAnsiTheme="minorHAnsi" w:cstheme="minorHAnsi"/>
          <w:b/>
        </w:rPr>
        <w:t xml:space="preserve"> *</w:t>
      </w:r>
    </w:p>
    <w:p w14:paraId="1173233A" w14:textId="77777777" w:rsidR="00803E47" w:rsidRPr="006A47DC" w:rsidRDefault="00803E47" w:rsidP="00803E47">
      <w:pPr>
        <w:spacing w:line="240" w:lineRule="auto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6A47DC">
        <w:rPr>
          <w:rFonts w:asciiTheme="minorHAnsi" w:hAnsiTheme="minorHAnsi" w:cstheme="minorHAnsi"/>
        </w:rPr>
        <w:t>*</w:t>
      </w:r>
      <w:r w:rsidRPr="006A47DC">
        <w:rPr>
          <w:rFonts w:asciiTheme="minorHAnsi" w:hAnsiTheme="minorHAnsi" w:cstheme="minorHAnsi"/>
          <w:sz w:val="18"/>
          <w:szCs w:val="18"/>
        </w:rPr>
        <w:t xml:space="preserve"> </w:t>
      </w:r>
      <w:r w:rsidRPr="006A47DC">
        <w:rPr>
          <w:rFonts w:asciiTheme="minorHAnsi" w:hAnsiTheme="minorHAnsi" w:cstheme="minorHAnsi"/>
          <w:i/>
          <w:sz w:val="18"/>
          <w:szCs w:val="18"/>
        </w:rPr>
        <w:t>skreślić niepotrzebne</w:t>
      </w:r>
    </w:p>
    <w:p w14:paraId="091B1BB3" w14:textId="77777777" w:rsidR="00803E47" w:rsidRPr="006A47DC" w:rsidRDefault="00803E47" w:rsidP="00803E47">
      <w:pPr>
        <w:spacing w:after="120"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A47DC">
        <w:rPr>
          <w:rFonts w:asciiTheme="minorHAnsi" w:hAnsiTheme="minorHAnsi" w:cstheme="minorHAnsi"/>
          <w:b/>
          <w:sz w:val="28"/>
          <w:szCs w:val="28"/>
        </w:rPr>
        <w:t>……………………………………………….………………………</w:t>
      </w:r>
    </w:p>
    <w:p w14:paraId="70025B45" w14:textId="77777777" w:rsidR="00803E47" w:rsidRPr="006A47DC" w:rsidRDefault="00803E47" w:rsidP="00803E47">
      <w:pPr>
        <w:spacing w:after="120" w:line="240" w:lineRule="auto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6A47DC">
        <w:rPr>
          <w:rFonts w:asciiTheme="minorHAnsi" w:hAnsiTheme="minorHAnsi" w:cstheme="minorHAnsi"/>
          <w:sz w:val="18"/>
          <w:szCs w:val="18"/>
        </w:rPr>
        <w:t xml:space="preserve"> (</w:t>
      </w:r>
      <w:r w:rsidRPr="006A47DC">
        <w:rPr>
          <w:rFonts w:asciiTheme="minorHAnsi" w:hAnsiTheme="minorHAnsi" w:cstheme="minorHAnsi"/>
          <w:i/>
          <w:sz w:val="18"/>
          <w:szCs w:val="18"/>
        </w:rPr>
        <w:t>pełna nazwa/firma, adres, NIP/PESEL, KRS/</w:t>
      </w:r>
      <w:proofErr w:type="spellStart"/>
      <w:r w:rsidRPr="006A47DC">
        <w:rPr>
          <w:rFonts w:asciiTheme="minorHAnsi" w:hAnsiTheme="minorHAnsi" w:cstheme="minorHAnsi"/>
          <w:i/>
          <w:sz w:val="18"/>
          <w:szCs w:val="18"/>
        </w:rPr>
        <w:t>CEiDG</w:t>
      </w:r>
      <w:proofErr w:type="spellEnd"/>
      <w:r w:rsidRPr="006A47DC">
        <w:rPr>
          <w:rFonts w:asciiTheme="minorHAnsi" w:hAnsiTheme="minorHAnsi" w:cstheme="minorHAnsi"/>
          <w:i/>
          <w:sz w:val="18"/>
          <w:szCs w:val="18"/>
        </w:rPr>
        <w:t xml:space="preserve">) </w:t>
      </w:r>
      <w:r w:rsidRPr="006A47DC">
        <w:rPr>
          <w:rFonts w:asciiTheme="minorHAnsi" w:hAnsiTheme="minorHAnsi" w:cstheme="minorHAnsi"/>
          <w:b/>
          <w:sz w:val="18"/>
          <w:szCs w:val="18"/>
        </w:rPr>
        <w:t xml:space="preserve"> </w:t>
      </w:r>
    </w:p>
    <w:p w14:paraId="25745D94" w14:textId="77777777" w:rsidR="00803E47" w:rsidRPr="006A47DC" w:rsidRDefault="00803E47" w:rsidP="00803E47">
      <w:pPr>
        <w:spacing w:line="240" w:lineRule="auto"/>
        <w:jc w:val="center"/>
        <w:rPr>
          <w:rFonts w:asciiTheme="minorHAnsi" w:hAnsiTheme="minorHAnsi" w:cstheme="minorHAnsi"/>
        </w:rPr>
      </w:pPr>
      <w:r w:rsidRPr="006A47DC">
        <w:rPr>
          <w:rFonts w:asciiTheme="minorHAnsi" w:hAnsiTheme="minorHAnsi" w:cstheme="minorHAnsi"/>
        </w:rPr>
        <w:t xml:space="preserve">reprezentowany przez: </w:t>
      </w:r>
    </w:p>
    <w:p w14:paraId="7C36C5D0" w14:textId="77777777" w:rsidR="00803E47" w:rsidRPr="006A47DC" w:rsidRDefault="00803E47" w:rsidP="00803E47">
      <w:pPr>
        <w:spacing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A47DC">
        <w:rPr>
          <w:rFonts w:asciiTheme="minorHAnsi" w:hAnsiTheme="minorHAnsi" w:cstheme="minorHAnsi"/>
          <w:b/>
          <w:sz w:val="28"/>
          <w:szCs w:val="28"/>
        </w:rPr>
        <w:t>……………………………………………</w:t>
      </w:r>
    </w:p>
    <w:p w14:paraId="5C4FAE9A" w14:textId="77777777" w:rsidR="00803E47" w:rsidRPr="006A47DC" w:rsidRDefault="00803E47" w:rsidP="00803E47">
      <w:pPr>
        <w:spacing w:line="240" w:lineRule="auto"/>
        <w:jc w:val="center"/>
        <w:rPr>
          <w:rFonts w:asciiTheme="minorHAnsi" w:hAnsiTheme="minorHAnsi" w:cstheme="minorHAnsi"/>
          <w:i/>
          <w:sz w:val="18"/>
          <w:szCs w:val="18"/>
        </w:rPr>
      </w:pPr>
      <w:r w:rsidRPr="006A47DC">
        <w:rPr>
          <w:rFonts w:asciiTheme="minorHAnsi" w:hAnsiTheme="minorHAnsi" w:cstheme="minorHAnsi"/>
          <w:i/>
          <w:sz w:val="18"/>
          <w:szCs w:val="18"/>
        </w:rPr>
        <w:t xml:space="preserve"> (imię, nazwisko, stanowisko/podstawa do  reprezentacji)</w:t>
      </w:r>
    </w:p>
    <w:p w14:paraId="77EA3577" w14:textId="77777777" w:rsidR="00803E47" w:rsidRPr="006A47DC" w:rsidRDefault="00803E47" w:rsidP="00803E47">
      <w:pPr>
        <w:spacing w:line="240" w:lineRule="auto"/>
        <w:jc w:val="center"/>
        <w:rPr>
          <w:rFonts w:asciiTheme="minorHAnsi" w:hAnsiTheme="minorHAnsi" w:cstheme="minorHAnsi"/>
          <w:i/>
          <w:sz w:val="28"/>
          <w:szCs w:val="28"/>
        </w:rPr>
      </w:pPr>
      <w:r w:rsidRPr="006A47DC">
        <w:rPr>
          <w:rFonts w:asciiTheme="minorHAnsi" w:hAnsiTheme="minorHAnsi" w:cstheme="minorHAnsi"/>
          <w:i/>
          <w:sz w:val="28"/>
          <w:szCs w:val="28"/>
        </w:rPr>
        <w:t xml:space="preserve">  </w:t>
      </w:r>
    </w:p>
    <w:p w14:paraId="6F12092B" w14:textId="77777777" w:rsidR="00803E47" w:rsidRDefault="00803E47" w:rsidP="00803E47">
      <w:pPr>
        <w:spacing w:line="240" w:lineRule="auto"/>
        <w:jc w:val="center"/>
        <w:rPr>
          <w:rFonts w:asciiTheme="minorHAnsi" w:hAnsiTheme="minorHAnsi" w:cstheme="minorHAnsi"/>
        </w:rPr>
      </w:pPr>
      <w:r w:rsidRPr="006A47DC">
        <w:rPr>
          <w:rFonts w:asciiTheme="minorHAnsi" w:hAnsiTheme="minorHAnsi" w:cstheme="minorHAnsi"/>
        </w:rPr>
        <w:t xml:space="preserve">Na potrzeby postępowania o udzielenie zamówienia publicznego w </w:t>
      </w:r>
      <w:r w:rsidRPr="00B87420">
        <w:rPr>
          <w:rFonts w:asciiTheme="minorHAnsi" w:hAnsiTheme="minorHAnsi" w:cstheme="minorHAnsi"/>
        </w:rPr>
        <w:t>zakresie:</w:t>
      </w:r>
    </w:p>
    <w:p w14:paraId="6957A387" w14:textId="32AB292A" w:rsidR="00803E47" w:rsidRDefault="007A61B3" w:rsidP="00803E47">
      <w:pPr>
        <w:pStyle w:val="Standard"/>
        <w:ind w:right="64"/>
        <w:jc w:val="center"/>
        <w:rPr>
          <w:rFonts w:ascii="Calibri" w:hAnsi="Calibri" w:cs="Calibri"/>
        </w:rPr>
      </w:pPr>
      <w:r w:rsidRPr="00CA7197">
        <w:rPr>
          <w:rFonts w:ascii="Calibri" w:hAnsi="Calibri" w:cs="Calibri"/>
          <w:highlight w:val="yellow"/>
        </w:rPr>
        <w:t xml:space="preserve">,,Remont części pomieszczeń Centralnej </w:t>
      </w:r>
      <w:proofErr w:type="spellStart"/>
      <w:r w:rsidRPr="00CA7197">
        <w:rPr>
          <w:rFonts w:ascii="Calibri" w:hAnsi="Calibri" w:cs="Calibri"/>
          <w:highlight w:val="yellow"/>
        </w:rPr>
        <w:t>Sterylizatorni</w:t>
      </w:r>
      <w:proofErr w:type="spellEnd"/>
      <w:r w:rsidRPr="00CA7197">
        <w:rPr>
          <w:rFonts w:ascii="Calibri" w:hAnsi="Calibri" w:cs="Calibri"/>
          <w:highlight w:val="yellow"/>
        </w:rPr>
        <w:t xml:space="preserve"> w budynku „D” Kujawsko-Pomorskiego Centrum Pulmonologii w Bydgoszczy”</w:t>
      </w:r>
    </w:p>
    <w:p w14:paraId="5ABA285C" w14:textId="77777777" w:rsidR="007A61B3" w:rsidRPr="006A47DC" w:rsidRDefault="007A61B3" w:rsidP="00803E47">
      <w:pPr>
        <w:pStyle w:val="Standard"/>
        <w:ind w:right="64"/>
        <w:jc w:val="center"/>
        <w:rPr>
          <w:rFonts w:asciiTheme="minorHAnsi" w:hAnsiTheme="minorHAnsi" w:cstheme="minorHAnsi"/>
        </w:rPr>
      </w:pPr>
    </w:p>
    <w:p w14:paraId="591B493F" w14:textId="6084D8E0" w:rsidR="00803E47" w:rsidRPr="006A47DC" w:rsidRDefault="00803E47" w:rsidP="00700F7D">
      <w:pPr>
        <w:spacing w:line="240" w:lineRule="auto"/>
        <w:jc w:val="center"/>
        <w:rPr>
          <w:rFonts w:asciiTheme="minorHAnsi" w:hAnsiTheme="minorHAnsi" w:cstheme="minorHAnsi"/>
          <w:b/>
        </w:rPr>
      </w:pPr>
      <w:r w:rsidRPr="006A47DC">
        <w:rPr>
          <w:rFonts w:asciiTheme="minorHAnsi" w:hAnsiTheme="minorHAnsi" w:cstheme="minorHAnsi"/>
          <w:b/>
        </w:rPr>
        <w:t xml:space="preserve">oświadczam, co następuje:  </w:t>
      </w:r>
    </w:p>
    <w:p w14:paraId="06D5D008" w14:textId="59516678" w:rsidR="00803E47" w:rsidRDefault="00803E47" w:rsidP="00803E47">
      <w:pPr>
        <w:pStyle w:val="Akapitzlist"/>
        <w:numPr>
          <w:ilvl w:val="0"/>
          <w:numId w:val="9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A47DC">
        <w:rPr>
          <w:rFonts w:asciiTheme="minorHAnsi" w:hAnsiTheme="minorHAnsi" w:cstheme="minorHAnsi"/>
          <w:sz w:val="22"/>
          <w:szCs w:val="22"/>
        </w:rPr>
        <w:t xml:space="preserve">Oświadczam, że nie podlegam wykluczeniu z postępowania na podstawie art. </w:t>
      </w:r>
      <w:r w:rsidRPr="006A47DC">
        <w:rPr>
          <w:rFonts w:asciiTheme="minorHAnsi" w:hAnsiTheme="minorHAnsi" w:cstheme="minorHAnsi"/>
          <w:b/>
          <w:sz w:val="22"/>
          <w:szCs w:val="22"/>
        </w:rPr>
        <w:t>108 ust. 1</w:t>
      </w:r>
      <w:r w:rsidRPr="006A47DC">
        <w:rPr>
          <w:rFonts w:asciiTheme="minorHAnsi" w:hAnsiTheme="minorHAnsi" w:cstheme="minorHAnsi"/>
          <w:sz w:val="22"/>
          <w:szCs w:val="22"/>
        </w:rPr>
        <w:t xml:space="preserve"> ustawy </w:t>
      </w:r>
      <w:proofErr w:type="spellStart"/>
      <w:r w:rsidRPr="006A47DC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6A47DC">
        <w:rPr>
          <w:rFonts w:asciiTheme="minorHAnsi" w:hAnsiTheme="minorHAnsi" w:cstheme="minorHAnsi"/>
          <w:sz w:val="22"/>
          <w:szCs w:val="22"/>
        </w:rPr>
        <w:t>.</w:t>
      </w:r>
    </w:p>
    <w:p w14:paraId="22D4FCD6" w14:textId="27FC7BC8" w:rsidR="00354092" w:rsidRPr="00354092" w:rsidRDefault="00354092" w:rsidP="00803E47">
      <w:pPr>
        <w:pStyle w:val="Akapitzlist"/>
        <w:numPr>
          <w:ilvl w:val="0"/>
          <w:numId w:val="99"/>
        </w:num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54092">
        <w:rPr>
          <w:rFonts w:asciiTheme="minorHAnsi" w:hAnsiTheme="minorHAnsi" w:cstheme="minorHAnsi"/>
          <w:sz w:val="22"/>
          <w:szCs w:val="22"/>
        </w:rPr>
        <w:t xml:space="preserve">Oświadczam, że nie podlegam wykluczeniu z postępowania na podstawie </w:t>
      </w:r>
      <w:r w:rsidRPr="00354092">
        <w:rPr>
          <w:rFonts w:asciiTheme="minorHAnsi" w:hAnsiTheme="minorHAnsi" w:cstheme="minorHAnsi"/>
          <w:b/>
          <w:bCs/>
          <w:sz w:val="22"/>
          <w:szCs w:val="22"/>
        </w:rPr>
        <w:t>art. 7 ust. 1</w:t>
      </w:r>
      <w:r w:rsidRPr="00354092">
        <w:rPr>
          <w:rFonts w:asciiTheme="minorHAnsi" w:hAnsiTheme="minorHAnsi" w:cstheme="minorHAnsi"/>
          <w:sz w:val="22"/>
          <w:szCs w:val="22"/>
        </w:rPr>
        <w:t xml:space="preserve"> ustawy</w:t>
      </w:r>
      <w:r w:rsidR="005B4A83">
        <w:rPr>
          <w:rFonts w:asciiTheme="minorHAnsi" w:hAnsiTheme="minorHAnsi" w:cstheme="minorHAnsi"/>
          <w:sz w:val="22"/>
          <w:szCs w:val="22"/>
        </w:rPr>
        <w:t xml:space="preserve"> z 13 kwietnia 2022 r.</w:t>
      </w:r>
      <w:r w:rsidRPr="00354092">
        <w:rPr>
          <w:rFonts w:asciiTheme="minorHAnsi" w:hAnsiTheme="minorHAnsi" w:cstheme="minorHAnsi"/>
          <w:sz w:val="22"/>
          <w:szCs w:val="22"/>
        </w:rPr>
        <w:t xml:space="preserve"> o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354092">
        <w:rPr>
          <w:rFonts w:asciiTheme="minorHAnsi" w:hAnsiTheme="minorHAnsi" w:cstheme="minorHAnsi"/>
          <w:sz w:val="22"/>
          <w:szCs w:val="22"/>
        </w:rPr>
        <w:t xml:space="preserve">szczególnych rozwiązaniach w zakresie </w:t>
      </w:r>
      <w:r w:rsidRPr="00354092"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</w:rPr>
        <w:t>przeciwdziałania wspieraniu agresji na Ukrainę oraz służących ochronie bezpieczeństwa narodowego</w:t>
      </w:r>
      <w:r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</w:rPr>
        <w:t>.</w:t>
      </w:r>
    </w:p>
    <w:p w14:paraId="539A7ABA" w14:textId="77777777" w:rsidR="00803E47" w:rsidRPr="006A47DC" w:rsidRDefault="00803E47" w:rsidP="00803E47">
      <w:pPr>
        <w:pStyle w:val="Akapitzlist"/>
        <w:numPr>
          <w:ilvl w:val="0"/>
          <w:numId w:val="9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A47DC">
        <w:rPr>
          <w:rFonts w:asciiTheme="minorHAnsi" w:hAnsiTheme="minorHAnsi" w:cstheme="minorHAnsi"/>
          <w:sz w:val="22"/>
          <w:szCs w:val="22"/>
        </w:rPr>
        <w:t xml:space="preserve">Oświadczam, że nie podlegam wykluczeniu z postępowania na podstawie art. </w:t>
      </w:r>
      <w:r w:rsidRPr="006A47DC">
        <w:rPr>
          <w:rFonts w:asciiTheme="minorHAnsi" w:hAnsiTheme="minorHAnsi" w:cstheme="minorHAnsi"/>
          <w:b/>
          <w:sz w:val="22"/>
          <w:szCs w:val="22"/>
        </w:rPr>
        <w:t>109 ust. 1 pkt</w:t>
      </w:r>
      <w:r w:rsidRPr="006A47DC">
        <w:rPr>
          <w:rFonts w:asciiTheme="minorHAnsi" w:hAnsiTheme="minorHAnsi" w:cstheme="minorHAnsi"/>
          <w:sz w:val="22"/>
          <w:szCs w:val="22"/>
        </w:rPr>
        <w:t xml:space="preserve">. </w:t>
      </w:r>
      <w:r w:rsidRPr="006A47DC">
        <w:rPr>
          <w:rFonts w:asciiTheme="minorHAnsi" w:hAnsiTheme="minorHAnsi" w:cstheme="minorHAnsi"/>
          <w:color w:val="0070C0"/>
          <w:sz w:val="22"/>
          <w:szCs w:val="22"/>
        </w:rPr>
        <w:t>4</w:t>
      </w:r>
      <w:r w:rsidRPr="006A47DC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6A47DC">
        <w:rPr>
          <w:rFonts w:asciiTheme="minorHAnsi" w:hAnsiTheme="minorHAnsi" w:cstheme="minorHAnsi"/>
          <w:sz w:val="22"/>
          <w:szCs w:val="22"/>
        </w:rPr>
        <w:t xml:space="preserve">ustawy </w:t>
      </w:r>
      <w:proofErr w:type="spellStart"/>
      <w:r w:rsidRPr="006A47DC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6A47DC">
        <w:rPr>
          <w:rFonts w:asciiTheme="minorHAnsi" w:hAnsiTheme="minorHAnsi" w:cstheme="minorHAnsi"/>
          <w:sz w:val="22"/>
          <w:szCs w:val="22"/>
        </w:rPr>
        <w:t>.</w:t>
      </w:r>
    </w:p>
    <w:p w14:paraId="686317C5" w14:textId="77777777" w:rsidR="00803E47" w:rsidRPr="006A47DC" w:rsidRDefault="00803E47" w:rsidP="00803E47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</w:rPr>
      </w:pPr>
    </w:p>
    <w:p w14:paraId="3C93D77A" w14:textId="77777777" w:rsidR="00803E47" w:rsidRPr="006A47DC" w:rsidRDefault="00803E47" w:rsidP="00803E47">
      <w:pPr>
        <w:spacing w:line="240" w:lineRule="auto"/>
        <w:jc w:val="both"/>
        <w:rPr>
          <w:rFonts w:asciiTheme="minorHAnsi" w:hAnsiTheme="minorHAnsi" w:cstheme="minorHAnsi"/>
        </w:rPr>
      </w:pPr>
      <w:r w:rsidRPr="006A47DC">
        <w:rPr>
          <w:rFonts w:asciiTheme="minorHAnsi" w:hAnsiTheme="minorHAnsi" w:cstheme="minorHAnsi"/>
          <w:color w:val="000000"/>
          <w:lang w:eastAsia="en-GB"/>
        </w:rPr>
        <w:t xml:space="preserve">** </w:t>
      </w:r>
      <w:r w:rsidRPr="006A47DC">
        <w:rPr>
          <w:rFonts w:asciiTheme="minorHAnsi" w:hAnsiTheme="minorHAnsi" w:cstheme="minorHAnsi"/>
          <w:b/>
        </w:rPr>
        <w:t>Oświadczam,</w:t>
      </w:r>
      <w:r w:rsidRPr="006A47DC">
        <w:rPr>
          <w:rFonts w:asciiTheme="minorHAnsi" w:hAnsiTheme="minorHAnsi" w:cstheme="minorHAnsi"/>
        </w:rPr>
        <w:t xml:space="preserve"> że zachodzą w stosunku do mnie podstawy wykluczenia z postępowania na podstawie art. ……………………………..................................................…..…………….ustawy </w:t>
      </w:r>
      <w:proofErr w:type="spellStart"/>
      <w:r w:rsidRPr="006A47DC">
        <w:rPr>
          <w:rFonts w:asciiTheme="minorHAnsi" w:hAnsiTheme="minorHAnsi" w:cstheme="minorHAnsi"/>
        </w:rPr>
        <w:t>Pzp</w:t>
      </w:r>
      <w:proofErr w:type="spellEnd"/>
      <w:r w:rsidRPr="006A47DC">
        <w:rPr>
          <w:rFonts w:asciiTheme="minorHAnsi" w:hAnsiTheme="minorHAnsi" w:cstheme="minorHAnsi"/>
        </w:rPr>
        <w:t>.</w:t>
      </w:r>
    </w:p>
    <w:p w14:paraId="0EBE4747" w14:textId="4F35284F" w:rsidR="00803E47" w:rsidRPr="006A47DC" w:rsidRDefault="00803E47" w:rsidP="00803E47">
      <w:pPr>
        <w:spacing w:line="24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6A47DC">
        <w:rPr>
          <w:rFonts w:asciiTheme="minorHAnsi" w:hAnsiTheme="minorHAnsi" w:cstheme="minorHAnsi"/>
          <w:i/>
          <w:sz w:val="16"/>
          <w:szCs w:val="16"/>
        </w:rPr>
        <w:t xml:space="preserve">(podać mającą zastosowanie podstawę wykluczenia spośród wymienionych w art. </w:t>
      </w:r>
      <w:r w:rsidRPr="006A47DC">
        <w:rPr>
          <w:rFonts w:asciiTheme="minorHAnsi" w:hAnsiTheme="minorHAnsi" w:cstheme="minorHAnsi"/>
          <w:b/>
          <w:i/>
          <w:color w:val="000000"/>
          <w:sz w:val="16"/>
          <w:szCs w:val="16"/>
        </w:rPr>
        <w:t xml:space="preserve">108 ust. 1 </w:t>
      </w:r>
      <w:r w:rsidRPr="006A47DC">
        <w:rPr>
          <w:rFonts w:asciiTheme="minorHAnsi" w:hAnsiTheme="minorHAnsi" w:cstheme="minorHAnsi"/>
          <w:i/>
          <w:sz w:val="16"/>
          <w:szCs w:val="16"/>
        </w:rPr>
        <w:t xml:space="preserve"> lub </w:t>
      </w:r>
      <w:r w:rsidRPr="006A47DC">
        <w:rPr>
          <w:rFonts w:asciiTheme="minorHAnsi" w:hAnsiTheme="minorHAnsi" w:cstheme="minorHAnsi"/>
          <w:b/>
          <w:i/>
          <w:color w:val="0070C0"/>
          <w:sz w:val="16"/>
          <w:szCs w:val="16"/>
        </w:rPr>
        <w:t>art. 109 ust. 1 pkt. 4</w:t>
      </w:r>
      <w:r w:rsidRPr="006A47DC">
        <w:rPr>
          <w:rFonts w:asciiTheme="minorHAnsi" w:hAnsiTheme="minorHAnsi" w:cstheme="minorHAnsi"/>
          <w:b/>
          <w:i/>
          <w:color w:val="FF0000"/>
          <w:sz w:val="16"/>
          <w:szCs w:val="16"/>
        </w:rPr>
        <w:t xml:space="preserve"> </w:t>
      </w:r>
      <w:r w:rsidRPr="006A47DC">
        <w:rPr>
          <w:rFonts w:asciiTheme="minorHAnsi" w:hAnsiTheme="minorHAnsi" w:cstheme="minorHAnsi"/>
          <w:i/>
          <w:sz w:val="16"/>
          <w:szCs w:val="16"/>
        </w:rPr>
        <w:t xml:space="preserve">ustawy </w:t>
      </w:r>
      <w:proofErr w:type="spellStart"/>
      <w:r w:rsidRPr="006A47DC">
        <w:rPr>
          <w:rFonts w:asciiTheme="minorHAnsi" w:hAnsiTheme="minorHAnsi" w:cstheme="minorHAnsi"/>
          <w:i/>
          <w:sz w:val="16"/>
          <w:szCs w:val="16"/>
        </w:rPr>
        <w:t>Pzp</w:t>
      </w:r>
      <w:proofErr w:type="spellEnd"/>
      <w:r w:rsidRPr="006A47DC">
        <w:rPr>
          <w:rFonts w:asciiTheme="minorHAnsi" w:hAnsiTheme="minorHAnsi" w:cstheme="minorHAnsi"/>
          <w:i/>
          <w:sz w:val="16"/>
          <w:szCs w:val="16"/>
        </w:rPr>
        <w:t xml:space="preserve">). </w:t>
      </w:r>
    </w:p>
    <w:p w14:paraId="34C12E1C" w14:textId="36DA21CB" w:rsidR="00803E47" w:rsidRDefault="00803E47" w:rsidP="00803E47">
      <w:pPr>
        <w:spacing w:line="240" w:lineRule="auto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7212AE4D" w14:textId="77777777" w:rsidR="00803E47" w:rsidRPr="006A47DC" w:rsidRDefault="00803E47" w:rsidP="00803E47">
      <w:pPr>
        <w:spacing w:line="240" w:lineRule="auto"/>
        <w:jc w:val="both"/>
        <w:rPr>
          <w:rFonts w:asciiTheme="minorHAnsi" w:hAnsiTheme="minorHAnsi" w:cstheme="minorHAnsi"/>
        </w:rPr>
      </w:pPr>
      <w:r w:rsidRPr="006A47DC">
        <w:rPr>
          <w:rFonts w:asciiTheme="minorHAnsi" w:hAnsiTheme="minorHAnsi" w:cstheme="minorHAnsi"/>
        </w:rPr>
        <w:lastRenderedPageBreak/>
        <w:t xml:space="preserve">Jednocześnie oświadczam, że w związku z ww. okolicznością, na podstawie </w:t>
      </w:r>
      <w:r w:rsidRPr="006A47DC">
        <w:rPr>
          <w:rFonts w:asciiTheme="minorHAnsi" w:hAnsiTheme="minorHAnsi" w:cstheme="minorHAnsi"/>
          <w:b/>
        </w:rPr>
        <w:t>art. 110 ust. 2</w:t>
      </w:r>
      <w:r w:rsidRPr="006A47DC">
        <w:rPr>
          <w:rFonts w:asciiTheme="minorHAnsi" w:hAnsiTheme="minorHAnsi" w:cstheme="minorHAnsi"/>
        </w:rPr>
        <w:t xml:space="preserve"> ustawy </w:t>
      </w:r>
      <w:proofErr w:type="spellStart"/>
      <w:r w:rsidRPr="006A47DC">
        <w:rPr>
          <w:rFonts w:asciiTheme="minorHAnsi" w:hAnsiTheme="minorHAnsi" w:cstheme="minorHAnsi"/>
        </w:rPr>
        <w:t>Pzp</w:t>
      </w:r>
      <w:proofErr w:type="spellEnd"/>
      <w:r w:rsidRPr="006A47DC">
        <w:rPr>
          <w:rFonts w:asciiTheme="minorHAnsi" w:hAnsiTheme="minorHAnsi" w:cstheme="minorHAnsi"/>
        </w:rPr>
        <w:t xml:space="preserve"> podjąłem następujące środki naprawcze: </w:t>
      </w:r>
    </w:p>
    <w:p w14:paraId="51B5C0C6" w14:textId="77777777" w:rsidR="00803E47" w:rsidRPr="006A47DC" w:rsidRDefault="00803E47" w:rsidP="00803E47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6A47DC">
        <w:rPr>
          <w:rFonts w:asciiTheme="minorHAnsi" w:hAnsiTheme="minorHAnsi" w:cstheme="minorHAnsi"/>
          <w:sz w:val="21"/>
          <w:szCs w:val="21"/>
        </w:rPr>
        <w:t>………………………………………………………………………………………………………………..</w:t>
      </w:r>
    </w:p>
    <w:p w14:paraId="44B14F0F" w14:textId="77777777" w:rsidR="00803E47" w:rsidRPr="006A47DC" w:rsidRDefault="00803E47" w:rsidP="00803E47">
      <w:pPr>
        <w:spacing w:line="240" w:lineRule="auto"/>
        <w:rPr>
          <w:rFonts w:asciiTheme="minorHAnsi" w:hAnsiTheme="minorHAnsi" w:cstheme="minorHAnsi"/>
          <w:color w:val="000000"/>
          <w:sz w:val="20"/>
          <w:szCs w:val="20"/>
          <w:lang w:eastAsia="en-GB"/>
        </w:rPr>
      </w:pPr>
    </w:p>
    <w:p w14:paraId="6132D833" w14:textId="77777777" w:rsidR="00803E47" w:rsidRPr="006A47DC" w:rsidRDefault="00803E47" w:rsidP="00803E47">
      <w:pPr>
        <w:spacing w:line="240" w:lineRule="auto"/>
        <w:jc w:val="both"/>
        <w:rPr>
          <w:rFonts w:asciiTheme="minorHAnsi" w:hAnsiTheme="minorHAnsi" w:cstheme="minorHAnsi"/>
        </w:rPr>
      </w:pPr>
      <w:r w:rsidRPr="006A47DC">
        <w:rPr>
          <w:rFonts w:asciiTheme="minorHAnsi" w:hAnsiTheme="minorHAnsi" w:cstheme="minorHAnsi"/>
          <w:b/>
        </w:rPr>
        <w:t>Oświadczam,</w:t>
      </w:r>
      <w:r w:rsidRPr="006A47DC">
        <w:rPr>
          <w:rFonts w:asciiTheme="minorHAnsi" w:hAnsiTheme="minorHAnsi" w:cstheme="minorHAnsi"/>
        </w:rPr>
        <w:t xml:space="preserve"> że wszystkie informacje podane w powyższych oświadczeniach są aktualne </w:t>
      </w:r>
      <w:r w:rsidRPr="006A47DC">
        <w:rPr>
          <w:rFonts w:asciiTheme="minorHAnsi" w:hAnsiTheme="minorHAnsi" w:cstheme="minorHAnsi"/>
        </w:rPr>
        <w:br/>
        <w:t>i zgodne z prawdą oraz zostały przedstawione z pełną świadomością konsekwencji wprowadzenia zamawiającego w błąd przy przedstawianiu informacji.</w:t>
      </w:r>
    </w:p>
    <w:p w14:paraId="769D0FFD" w14:textId="77777777" w:rsidR="00803E47" w:rsidRPr="006A47DC" w:rsidRDefault="00803E47" w:rsidP="00803E47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27B5998" w14:textId="77777777" w:rsidR="00803E47" w:rsidRPr="006A47DC" w:rsidRDefault="00803E47" w:rsidP="00803E47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128D949" w14:textId="6088D27B" w:rsidR="00803E47" w:rsidRPr="006A47DC" w:rsidRDefault="00803E47" w:rsidP="00803E47">
      <w:pPr>
        <w:spacing w:line="240" w:lineRule="auto"/>
        <w:rPr>
          <w:rFonts w:asciiTheme="minorHAnsi" w:hAnsiTheme="minorHAnsi" w:cstheme="minorHAnsi"/>
          <w:color w:val="000000"/>
          <w:lang w:eastAsia="en-GB"/>
        </w:rPr>
      </w:pPr>
      <w:r w:rsidRPr="006A47DC">
        <w:rPr>
          <w:rFonts w:asciiTheme="minorHAnsi" w:hAnsiTheme="minorHAnsi" w:cstheme="minorHAnsi"/>
          <w:color w:val="000000"/>
          <w:lang w:eastAsia="en-GB"/>
        </w:rPr>
        <w:t>Data: ………………..…………</w:t>
      </w:r>
    </w:p>
    <w:p w14:paraId="2724A0C9" w14:textId="77777777" w:rsidR="00803E47" w:rsidRPr="006A47DC" w:rsidRDefault="00803E47" w:rsidP="00803E47">
      <w:pPr>
        <w:spacing w:line="240" w:lineRule="auto"/>
        <w:rPr>
          <w:rFonts w:asciiTheme="minorHAnsi" w:hAnsiTheme="minorHAnsi" w:cstheme="minorHAnsi"/>
          <w:color w:val="000000"/>
          <w:sz w:val="20"/>
          <w:szCs w:val="20"/>
          <w:lang w:eastAsia="en-GB"/>
        </w:rPr>
      </w:pPr>
    </w:p>
    <w:p w14:paraId="433912A4" w14:textId="77777777" w:rsidR="00803E47" w:rsidRPr="006A47DC" w:rsidRDefault="00803E47" w:rsidP="00803E47">
      <w:pPr>
        <w:spacing w:line="240" w:lineRule="auto"/>
        <w:rPr>
          <w:rFonts w:asciiTheme="minorHAnsi" w:hAnsiTheme="minorHAnsi" w:cstheme="minorHAnsi"/>
          <w:color w:val="000000"/>
          <w:sz w:val="20"/>
          <w:szCs w:val="20"/>
          <w:lang w:eastAsia="en-GB"/>
        </w:rPr>
      </w:pPr>
      <w:r w:rsidRPr="006A47DC">
        <w:rPr>
          <w:rFonts w:asciiTheme="minorHAnsi" w:hAnsiTheme="minorHAnsi" w:cstheme="minorHAnsi"/>
          <w:color w:val="000000"/>
          <w:lang w:eastAsia="en-GB"/>
        </w:rPr>
        <w:t>**</w:t>
      </w:r>
      <w:r w:rsidRPr="006A47DC">
        <w:rPr>
          <w:rFonts w:asciiTheme="minorHAnsi" w:hAnsiTheme="minorHAnsi" w:cstheme="minorHAnsi"/>
          <w:color w:val="000000"/>
          <w:sz w:val="20"/>
          <w:szCs w:val="20"/>
          <w:lang w:eastAsia="en-GB"/>
        </w:rPr>
        <w:t xml:space="preserve"> wypełnić wyłącznie wtedy, gdy zachodzą podstawy wykluczenia.</w:t>
      </w:r>
    </w:p>
    <w:p w14:paraId="6722E76E" w14:textId="77777777" w:rsidR="00803E47" w:rsidRPr="006A47DC" w:rsidRDefault="00803E47" w:rsidP="00533357">
      <w:pPr>
        <w:ind w:right="141"/>
        <w:jc w:val="both"/>
        <w:rPr>
          <w:rFonts w:asciiTheme="minorHAnsi" w:hAnsiTheme="minorHAnsi" w:cstheme="minorHAnsi"/>
          <w:b/>
        </w:rPr>
      </w:pPr>
    </w:p>
    <w:sectPr w:rsidR="00803E47" w:rsidRPr="006A47DC" w:rsidSect="00F952D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99D5A3" w14:textId="77777777" w:rsidR="0051584B" w:rsidRDefault="0051584B" w:rsidP="000E44E7">
      <w:pPr>
        <w:spacing w:after="0" w:line="240" w:lineRule="auto"/>
      </w:pPr>
      <w:r>
        <w:separator/>
      </w:r>
    </w:p>
  </w:endnote>
  <w:endnote w:type="continuationSeparator" w:id="0">
    <w:p w14:paraId="57DCCD66" w14:textId="77777777" w:rsidR="0051584B" w:rsidRDefault="0051584B" w:rsidP="000E44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-Identity-H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lin Gothic Demi Cond">
    <w:panose1 w:val="020B0706030402020204"/>
    <w:charset w:val="EE"/>
    <w:family w:val="swiss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penSymbol, 'Arial Unicode MS'">
    <w:charset w:val="00"/>
    <w:family w:val="auto"/>
    <w:pitch w:val="default"/>
  </w:font>
  <w:font w:name="Ubuntu-Medium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76822363"/>
      <w:docPartObj>
        <w:docPartGallery w:val="Page Numbers (Bottom of Page)"/>
        <w:docPartUnique/>
      </w:docPartObj>
    </w:sdtPr>
    <w:sdtContent>
      <w:p w14:paraId="74AE3CD7" w14:textId="7A30FEB4" w:rsidR="00F8251B" w:rsidRDefault="00F8251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5B610881" w14:textId="77777777" w:rsidR="00F8251B" w:rsidRDefault="00F8251B" w:rsidP="00542250">
    <w:pPr>
      <w:pStyle w:val="Stopka"/>
      <w:ind w:left="-1332"/>
    </w:pPr>
  </w:p>
  <w:p w14:paraId="550DB350" w14:textId="77777777" w:rsidR="00F8251B" w:rsidRDefault="00F8251B"/>
  <w:p w14:paraId="4DDA37B4" w14:textId="77777777" w:rsidR="00BA30D7" w:rsidRDefault="00BA30D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9D570C" w14:textId="5A102239" w:rsidR="00F8251B" w:rsidRPr="006C521A" w:rsidRDefault="00F8251B" w:rsidP="006C521A">
    <w:pPr>
      <w:rPr>
        <w:rFonts w:cs="Calibri"/>
        <w:b/>
        <w:bCs/>
        <w:sz w:val="18"/>
        <w:szCs w:val="18"/>
      </w:rPr>
    </w:pPr>
  </w:p>
  <w:p w14:paraId="551EBECA" w14:textId="77777777" w:rsidR="00F8251B" w:rsidRDefault="00F8251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E293A4" w14:textId="77777777" w:rsidR="0051584B" w:rsidRDefault="0051584B" w:rsidP="000E44E7">
      <w:pPr>
        <w:spacing w:after="0" w:line="240" w:lineRule="auto"/>
      </w:pPr>
      <w:r>
        <w:separator/>
      </w:r>
    </w:p>
  </w:footnote>
  <w:footnote w:type="continuationSeparator" w:id="0">
    <w:p w14:paraId="574BF99C" w14:textId="77777777" w:rsidR="0051584B" w:rsidRDefault="0051584B" w:rsidP="000E44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037D85" w14:textId="12F1B029" w:rsidR="00F8251B" w:rsidRPr="00DB64A0" w:rsidRDefault="00F8251B" w:rsidP="000369B1">
    <w:pPr>
      <w:pStyle w:val="Nagwek"/>
    </w:pPr>
    <w:r w:rsidRPr="00DB64A0">
      <w:tab/>
    </w:r>
  </w:p>
  <w:p w14:paraId="0E9BD39C" w14:textId="5CFFC60C" w:rsidR="00A054A3" w:rsidRDefault="008870D8" w:rsidP="00A054A3">
    <w:pPr>
      <w:pStyle w:val="Nagwek"/>
      <w:jc w:val="center"/>
      <w:rPr>
        <w:rFonts w:cs="Calibri"/>
        <w:noProof/>
        <w:sz w:val="8"/>
        <w:szCs w:val="8"/>
        <w:lang w:eastAsia="pl-PL"/>
      </w:rPr>
    </w:pPr>
    <w:r>
      <w:rPr>
        <w:rFonts w:eastAsia="Ubuntu-Medium" w:cs="Calibri"/>
        <w:sz w:val="16"/>
        <w:szCs w:val="16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9D925E" w14:textId="1A9A5B3C" w:rsidR="00F8251B" w:rsidRPr="00DB64A0" w:rsidRDefault="00F8251B" w:rsidP="00152245">
    <w:pPr>
      <w:pStyle w:val="Nagwek"/>
    </w:pPr>
    <w:r w:rsidRPr="00DB64A0">
      <w:tab/>
    </w:r>
  </w:p>
  <w:p w14:paraId="3FF5357F" w14:textId="2EAADF38" w:rsidR="00A054A3" w:rsidRDefault="008870D8" w:rsidP="008870D8">
    <w:pPr>
      <w:pStyle w:val="Nagwek"/>
      <w:tabs>
        <w:tab w:val="clear" w:pos="4536"/>
        <w:tab w:val="left" w:pos="2552"/>
        <w:tab w:val="center" w:pos="3402"/>
      </w:tabs>
      <w:jc w:val="center"/>
      <w:rPr>
        <w:rFonts w:cs="Calibri"/>
        <w:noProof/>
        <w:sz w:val="8"/>
        <w:szCs w:val="8"/>
        <w:lang w:eastAsia="pl-PL"/>
      </w:rPr>
    </w:pPr>
    <w:r>
      <w:rPr>
        <w:rFonts w:eastAsia="Ubuntu-Medium" w:cs="Calibri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styleLink w:val="WW8Num163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5"/>
    <w:multiLevelType w:val="multilevel"/>
    <w:tmpl w:val="00000005"/>
    <w:styleLink w:val="WW8Num51"/>
    <w:lvl w:ilvl="0">
      <w:start w:val="1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decimal"/>
      <w:lvlText w:val="%3."/>
      <w:lvlJc w:val="left"/>
      <w:pPr>
        <w:tabs>
          <w:tab w:val="num" w:pos="1648"/>
        </w:tabs>
        <w:ind w:left="1648" w:hanging="360"/>
      </w:pPr>
    </w:lvl>
    <w:lvl w:ilvl="3">
      <w:start w:val="1"/>
      <w:numFmt w:val="decimal"/>
      <w:lvlText w:val="%4."/>
      <w:lvlJc w:val="left"/>
      <w:pPr>
        <w:tabs>
          <w:tab w:val="num" w:pos="2008"/>
        </w:tabs>
        <w:ind w:left="2008" w:hanging="360"/>
      </w:pPr>
    </w:lvl>
    <w:lvl w:ilvl="4">
      <w:start w:val="1"/>
      <w:numFmt w:val="decimal"/>
      <w:lvlText w:val="%5."/>
      <w:lvlJc w:val="left"/>
      <w:pPr>
        <w:tabs>
          <w:tab w:val="num" w:pos="2368"/>
        </w:tabs>
        <w:ind w:left="2368" w:hanging="360"/>
      </w:pPr>
    </w:lvl>
    <w:lvl w:ilvl="5">
      <w:start w:val="1"/>
      <w:numFmt w:val="decimal"/>
      <w:lvlText w:val="%6."/>
      <w:lvlJc w:val="left"/>
      <w:pPr>
        <w:tabs>
          <w:tab w:val="num" w:pos="2728"/>
        </w:tabs>
        <w:ind w:left="2728" w:hanging="360"/>
      </w:pPr>
    </w:lvl>
    <w:lvl w:ilvl="6">
      <w:start w:val="1"/>
      <w:numFmt w:val="decimal"/>
      <w:lvlText w:val="%7."/>
      <w:lvlJc w:val="left"/>
      <w:pPr>
        <w:tabs>
          <w:tab w:val="num" w:pos="3088"/>
        </w:tabs>
        <w:ind w:left="3088" w:hanging="360"/>
      </w:pPr>
    </w:lvl>
    <w:lvl w:ilvl="7">
      <w:start w:val="1"/>
      <w:numFmt w:val="decimal"/>
      <w:lvlText w:val="%8."/>
      <w:lvlJc w:val="left"/>
      <w:pPr>
        <w:tabs>
          <w:tab w:val="num" w:pos="3448"/>
        </w:tabs>
        <w:ind w:left="3448" w:hanging="360"/>
      </w:pPr>
    </w:lvl>
    <w:lvl w:ilvl="8">
      <w:start w:val="1"/>
      <w:numFmt w:val="decimal"/>
      <w:lvlText w:val="%9."/>
      <w:lvlJc w:val="left"/>
      <w:pPr>
        <w:tabs>
          <w:tab w:val="num" w:pos="3808"/>
        </w:tabs>
        <w:ind w:left="3808" w:hanging="360"/>
      </w:pPr>
    </w:lvl>
  </w:abstractNum>
  <w:abstractNum w:abstractNumId="2" w15:restartNumberingAfterBreak="0">
    <w:nsid w:val="00000012"/>
    <w:multiLevelType w:val="singleLevel"/>
    <w:tmpl w:val="00000012"/>
    <w:name w:val="WW8Num17"/>
    <w:lvl w:ilvl="0">
      <w:start w:val="1"/>
      <w:numFmt w:val="decimal"/>
      <w:lvlText w:val="%1."/>
      <w:lvlJc w:val="left"/>
      <w:pPr>
        <w:tabs>
          <w:tab w:val="num" w:pos="566"/>
        </w:tabs>
        <w:ind w:left="566" w:hanging="360"/>
      </w:pPr>
      <w:rPr>
        <w:rFonts w:hint="default"/>
      </w:rPr>
    </w:lvl>
  </w:abstractNum>
  <w:abstractNum w:abstractNumId="3" w15:restartNumberingAfterBreak="0">
    <w:nsid w:val="02436B93"/>
    <w:multiLevelType w:val="hybridMultilevel"/>
    <w:tmpl w:val="7C1476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BF5DC0"/>
    <w:multiLevelType w:val="multilevel"/>
    <w:tmpl w:val="760038F2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42233EF"/>
    <w:multiLevelType w:val="hybridMultilevel"/>
    <w:tmpl w:val="77D6C42A"/>
    <w:lvl w:ilvl="0" w:tplc="30E63A14">
      <w:start w:val="1"/>
      <w:numFmt w:val="lowerLetter"/>
      <w:lvlText w:val="%1)"/>
      <w:lvlJc w:val="left"/>
      <w:pPr>
        <w:ind w:left="1353" w:hanging="360"/>
      </w:pPr>
      <w:rPr>
        <w:rFonts w:cs="Tahoma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04695E52"/>
    <w:multiLevelType w:val="hybridMultilevel"/>
    <w:tmpl w:val="47643768"/>
    <w:lvl w:ilvl="0" w:tplc="D90660F0">
      <w:start w:val="1"/>
      <w:numFmt w:val="lowerLetter"/>
      <w:lvlText w:val="%1)"/>
      <w:lvlJc w:val="left"/>
      <w:pPr>
        <w:ind w:left="1353" w:hanging="360"/>
      </w:pPr>
      <w:rPr>
        <w:rFonts w:eastAsia="Andale Sans UI" w:cs="Tahom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056B7785"/>
    <w:multiLevelType w:val="hybridMultilevel"/>
    <w:tmpl w:val="F3A0010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67B42F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6C30A85"/>
    <w:multiLevelType w:val="multilevel"/>
    <w:tmpl w:val="5D805C8C"/>
    <w:styleLink w:val="WWNum2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06D83A07"/>
    <w:multiLevelType w:val="multilevel"/>
    <w:tmpl w:val="BA8E4894"/>
    <w:styleLink w:val="WW8Num98"/>
    <w:lvl w:ilvl="0">
      <w:numFmt w:val="bullet"/>
      <w:lvlText w:val="–"/>
      <w:lvlJc w:val="left"/>
      <w:rPr>
        <w:rFonts w:ascii="Times New Roman" w:eastAsia="Andale Sans UI" w:hAnsi="Times New Roman" w:cs="Times New Roman"/>
        <w:b w:val="0"/>
        <w:color w:val="000000"/>
        <w:lang w:val="pl-P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1" w15:restartNumberingAfterBreak="0">
    <w:nsid w:val="09553FA7"/>
    <w:multiLevelType w:val="multilevel"/>
    <w:tmpl w:val="195C44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Times New Roman" w:eastAsia="Arial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9802592"/>
    <w:multiLevelType w:val="multilevel"/>
    <w:tmpl w:val="23BE7C92"/>
    <w:styleLink w:val="WW8Num4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0A434DB1"/>
    <w:multiLevelType w:val="multilevel"/>
    <w:tmpl w:val="896EDAE4"/>
    <w:styleLink w:val="WW8Num1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 w15:restartNumberingAfterBreak="0">
    <w:nsid w:val="0A980F5F"/>
    <w:multiLevelType w:val="multilevel"/>
    <w:tmpl w:val="E9063046"/>
    <w:styleLink w:val="WW8Num1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 w15:restartNumberingAfterBreak="0">
    <w:nsid w:val="0B4332A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0B811395"/>
    <w:multiLevelType w:val="hybridMultilevel"/>
    <w:tmpl w:val="4230B7D8"/>
    <w:lvl w:ilvl="0" w:tplc="735AD3C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C525F43"/>
    <w:multiLevelType w:val="multilevel"/>
    <w:tmpl w:val="AD0E609E"/>
    <w:styleLink w:val="WW8Num1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 w15:restartNumberingAfterBreak="0">
    <w:nsid w:val="0C9E4555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0D1E7A97"/>
    <w:multiLevelType w:val="multilevel"/>
    <w:tmpl w:val="F77AC208"/>
    <w:styleLink w:val="11111112"/>
    <w:lvl w:ilvl="0">
      <w:start w:val="1"/>
      <w:numFmt w:val="decimal"/>
      <w:pStyle w:val="Listanumerowana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0D3D185D"/>
    <w:multiLevelType w:val="multilevel"/>
    <w:tmpl w:val="BB982F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0D510365"/>
    <w:multiLevelType w:val="hybridMultilevel"/>
    <w:tmpl w:val="3D229FC4"/>
    <w:lvl w:ilvl="0" w:tplc="B1AC9D54">
      <w:start w:val="1"/>
      <w:numFmt w:val="lowerLetter"/>
      <w:lvlText w:val="%1)"/>
      <w:lvlJc w:val="left"/>
      <w:pPr>
        <w:ind w:left="1152" w:hanging="360"/>
      </w:pPr>
      <w:rPr>
        <w:rFonts w:eastAsia="Times New Roman" w:cs="Times New Roman" w:hint="default"/>
        <w:b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2" w15:restartNumberingAfterBreak="0">
    <w:nsid w:val="0DF47B03"/>
    <w:multiLevelType w:val="multilevel"/>
    <w:tmpl w:val="9EFA6A22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0F584422"/>
    <w:multiLevelType w:val="multilevel"/>
    <w:tmpl w:val="29BA0D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792" w:hanging="792"/>
      </w:pPr>
      <w:rPr>
        <w:b/>
        <w:b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08F65EF"/>
    <w:multiLevelType w:val="hybridMultilevel"/>
    <w:tmpl w:val="905230B2"/>
    <w:lvl w:ilvl="0" w:tplc="A3AA3C04">
      <w:start w:val="1"/>
      <w:numFmt w:val="lowerLetter"/>
      <w:lvlText w:val="%1)"/>
      <w:lvlJc w:val="left"/>
      <w:pPr>
        <w:ind w:left="1069" w:hanging="360"/>
      </w:pPr>
      <w:rPr>
        <w:rFonts w:eastAsia="Times New Roman" w:cs="Times New Roman" w:hint="default"/>
        <w:color w:val="auto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11FB08D6"/>
    <w:multiLevelType w:val="multilevel"/>
    <w:tmpl w:val="3926B342"/>
    <w:styleLink w:val="WW8Num7"/>
    <w:lvl w:ilvl="0">
      <w:start w:val="2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" w15:restartNumberingAfterBreak="0">
    <w:nsid w:val="15506364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15AF09BA"/>
    <w:multiLevelType w:val="hybridMultilevel"/>
    <w:tmpl w:val="4F32B132"/>
    <w:lvl w:ilvl="0" w:tplc="6E3A09DA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169871CD"/>
    <w:multiLevelType w:val="multilevel"/>
    <w:tmpl w:val="78B658E2"/>
    <w:styleLink w:val="WW8Num60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lang w:val="pl-PL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9" w15:restartNumberingAfterBreak="0">
    <w:nsid w:val="17BC4A9F"/>
    <w:multiLevelType w:val="hybridMultilevel"/>
    <w:tmpl w:val="E8B277A8"/>
    <w:lvl w:ilvl="0" w:tplc="AC5CD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3B7E0A"/>
    <w:multiLevelType w:val="hybridMultilevel"/>
    <w:tmpl w:val="26C835EA"/>
    <w:lvl w:ilvl="0" w:tplc="A7B69BD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1BB81EE5"/>
    <w:multiLevelType w:val="multilevel"/>
    <w:tmpl w:val="91E0ACEA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1C675022"/>
    <w:multiLevelType w:val="multilevel"/>
    <w:tmpl w:val="C5EED3A4"/>
    <w:styleLink w:val="WW8Num1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5" w15:restartNumberingAfterBreak="0">
    <w:nsid w:val="1D93419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205C292D"/>
    <w:multiLevelType w:val="multilevel"/>
    <w:tmpl w:val="AA145894"/>
    <w:styleLink w:val="WWNum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7" w15:restartNumberingAfterBreak="0">
    <w:nsid w:val="208D7F9A"/>
    <w:multiLevelType w:val="hybridMultilevel"/>
    <w:tmpl w:val="947031AC"/>
    <w:lvl w:ilvl="0" w:tplc="E2AED622">
      <w:start w:val="1"/>
      <w:numFmt w:val="lowerLetter"/>
      <w:lvlText w:val="%1)"/>
      <w:lvlJc w:val="left"/>
      <w:pPr>
        <w:ind w:left="1152" w:hanging="360"/>
      </w:pPr>
      <w:rPr>
        <w:rFonts w:eastAsia="ArialMT-Identity-H" w:cs="Times New Roman" w:hint="default"/>
        <w:color w:val="auto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249057CF"/>
    <w:multiLevelType w:val="hybridMultilevel"/>
    <w:tmpl w:val="6108D8D0"/>
    <w:lvl w:ilvl="0" w:tplc="519E6E90">
      <w:start w:val="1"/>
      <w:numFmt w:val="decimal"/>
      <w:pStyle w:val="ust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24B85A96"/>
    <w:multiLevelType w:val="hybridMultilevel"/>
    <w:tmpl w:val="0DE45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5F557EA"/>
    <w:multiLevelType w:val="hybridMultilevel"/>
    <w:tmpl w:val="A7B40EF6"/>
    <w:lvl w:ilvl="0" w:tplc="0F6E4AF2">
      <w:start w:val="1"/>
      <w:numFmt w:val="decimal"/>
      <w:lvlText w:val="%1)"/>
      <w:lvlJc w:val="left"/>
      <w:pPr>
        <w:ind w:left="720" w:hanging="360"/>
      </w:pPr>
      <w:rPr>
        <w:rFonts w:cs="Calibri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6D45409"/>
    <w:multiLevelType w:val="hybridMultilevel"/>
    <w:tmpl w:val="CCC40D62"/>
    <w:lvl w:ilvl="0" w:tplc="6CD0F6E8">
      <w:start w:val="1"/>
      <w:numFmt w:val="lowerLetter"/>
      <w:lvlText w:val="%1)"/>
      <w:lvlJc w:val="left"/>
      <w:pPr>
        <w:ind w:left="1778" w:hanging="360"/>
      </w:pPr>
      <w:rPr>
        <w:rFonts w:hint="default"/>
        <w:b w:val="0"/>
        <w:i/>
        <w:sz w:val="18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4" w15:restartNumberingAfterBreak="0">
    <w:nsid w:val="2A763046"/>
    <w:multiLevelType w:val="multilevel"/>
    <w:tmpl w:val="400EB2DC"/>
    <w:styleLink w:val="WW8Num161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45" w15:restartNumberingAfterBreak="0">
    <w:nsid w:val="2A803956"/>
    <w:multiLevelType w:val="multilevel"/>
    <w:tmpl w:val="C376FFA8"/>
    <w:styleLink w:val="WW8Num36"/>
    <w:lvl w:ilvl="0">
      <w:start w:val="2"/>
      <w:numFmt w:val="upperRoman"/>
      <w:lvlText w:val="%1."/>
      <w:lvlJc w:val="right"/>
      <w:rPr>
        <w:rFonts w:ascii="Calibri" w:hAnsi="Calibri"/>
        <w:b/>
        <w:bCs/>
        <w:sz w:val="26"/>
        <w:szCs w:val="26"/>
      </w:rPr>
    </w:lvl>
    <w:lvl w:ilvl="1">
      <w:start w:val="4"/>
      <w:numFmt w:val="decimal"/>
      <w:lvlText w:val="%1.%2"/>
      <w:lvlJc w:val="left"/>
      <w:rPr>
        <w:b w:val="0"/>
      </w:rPr>
    </w:lvl>
    <w:lvl w:ilvl="2">
      <w:start w:val="1"/>
      <w:numFmt w:val="decimal"/>
      <w:lvlText w:val="%1.%2.%3"/>
      <w:lvlJc w:val="left"/>
      <w:rPr>
        <w:b w:val="0"/>
      </w:rPr>
    </w:lvl>
    <w:lvl w:ilvl="3">
      <w:start w:val="1"/>
      <w:numFmt w:val="decimal"/>
      <w:lvlText w:val="%1.%2.%3.%4"/>
      <w:lvlJc w:val="left"/>
      <w:rPr>
        <w:b w:val="0"/>
      </w:rPr>
    </w:lvl>
    <w:lvl w:ilvl="4">
      <w:start w:val="1"/>
      <w:numFmt w:val="decimal"/>
      <w:lvlText w:val="%1.%2.%3.%4.%5"/>
      <w:lvlJc w:val="left"/>
      <w:rPr>
        <w:b w:val="0"/>
      </w:rPr>
    </w:lvl>
    <w:lvl w:ilvl="5">
      <w:start w:val="1"/>
      <w:numFmt w:val="decimal"/>
      <w:lvlText w:val="%1.%2.%3.%4.%5.%6"/>
      <w:lvlJc w:val="left"/>
      <w:rPr>
        <w:b w:val="0"/>
      </w:rPr>
    </w:lvl>
    <w:lvl w:ilvl="6">
      <w:start w:val="1"/>
      <w:numFmt w:val="decimal"/>
      <w:lvlText w:val="%1.%2.%3.%4.%5.%6.%7"/>
      <w:lvlJc w:val="left"/>
      <w:rPr>
        <w:b w:val="0"/>
      </w:rPr>
    </w:lvl>
    <w:lvl w:ilvl="7">
      <w:start w:val="1"/>
      <w:numFmt w:val="decimal"/>
      <w:lvlText w:val="%1.%2.%3.%4.%5.%6.%7.%8"/>
      <w:lvlJc w:val="left"/>
      <w:rPr>
        <w:b w:val="0"/>
      </w:rPr>
    </w:lvl>
    <w:lvl w:ilvl="8">
      <w:start w:val="1"/>
      <w:numFmt w:val="decimal"/>
      <w:lvlText w:val="%1.%2.%3.%4.%5.%6.%7.%8.%9"/>
      <w:lvlJc w:val="left"/>
      <w:rPr>
        <w:b w:val="0"/>
      </w:rPr>
    </w:lvl>
  </w:abstractNum>
  <w:abstractNum w:abstractNumId="46" w15:restartNumberingAfterBreak="0">
    <w:nsid w:val="2D1D6065"/>
    <w:multiLevelType w:val="multilevel"/>
    <w:tmpl w:val="7C624870"/>
    <w:styleLink w:val="WWNum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7" w15:restartNumberingAfterBreak="0">
    <w:nsid w:val="2D94473F"/>
    <w:multiLevelType w:val="multilevel"/>
    <w:tmpl w:val="F1FAC214"/>
    <w:styleLink w:val="WW8Num3"/>
    <w:lvl w:ilvl="0">
      <w:start w:val="20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8" w15:restartNumberingAfterBreak="0">
    <w:nsid w:val="2EEB20F9"/>
    <w:multiLevelType w:val="hybridMultilevel"/>
    <w:tmpl w:val="C4E883D8"/>
    <w:lvl w:ilvl="0" w:tplc="FF9A8092">
      <w:start w:val="7"/>
      <w:numFmt w:val="bullet"/>
      <w:lvlText w:val="–"/>
      <w:lvlJc w:val="left"/>
      <w:pPr>
        <w:ind w:left="1152" w:hanging="360"/>
      </w:pPr>
      <w:rPr>
        <w:rFonts w:ascii="Times New Roman" w:eastAsia="Andale Sans UI" w:hAnsi="Times New Roman" w:cs="Times New Roman" w:hint="default"/>
        <w:b w:val="0"/>
        <w:i w:val="0"/>
        <w:sz w:val="20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" w15:restartNumberingAfterBreak="0">
    <w:nsid w:val="338E0380"/>
    <w:multiLevelType w:val="multilevel"/>
    <w:tmpl w:val="FDB2436C"/>
    <w:styleLink w:val="WW8Num5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1" w15:restartNumberingAfterBreak="0">
    <w:nsid w:val="368D7BBB"/>
    <w:multiLevelType w:val="multilevel"/>
    <w:tmpl w:val="9CB8C5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 w15:restartNumberingAfterBreak="0">
    <w:nsid w:val="371C76D2"/>
    <w:multiLevelType w:val="multilevel"/>
    <w:tmpl w:val="E77C0968"/>
    <w:styleLink w:val="WW8Num62"/>
    <w:lvl w:ilvl="0">
      <w:start w:val="2"/>
      <w:numFmt w:val="upperRoman"/>
      <w:lvlText w:val="%1."/>
      <w:lvlJc w:val="right"/>
      <w:rPr>
        <w:rFonts w:ascii="Calibri" w:hAnsi="Calibri" w:cs="Calibri"/>
      </w:rPr>
    </w:lvl>
    <w:lvl w:ilvl="1">
      <w:start w:val="1"/>
      <w:numFmt w:val="lowerLetter"/>
      <w:lvlText w:val="%2."/>
      <w:lvlJc w:val="left"/>
      <w:rPr>
        <w:rFonts w:ascii="Calibri" w:hAnsi="Calibri" w:cs="Calibri"/>
        <w:b/>
        <w:bCs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3" w15:restartNumberingAfterBreak="0">
    <w:nsid w:val="39941179"/>
    <w:multiLevelType w:val="hybridMultilevel"/>
    <w:tmpl w:val="B1DA9C2A"/>
    <w:lvl w:ilvl="0" w:tplc="A2A4FC1E">
      <w:start w:val="1"/>
      <w:numFmt w:val="lowerLetter"/>
      <w:lvlText w:val="%1)"/>
      <w:lvlJc w:val="left"/>
      <w:pPr>
        <w:ind w:left="1715" w:hanging="360"/>
      </w:pPr>
      <w:rPr>
        <w:rFonts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435" w:hanging="360"/>
      </w:pPr>
    </w:lvl>
    <w:lvl w:ilvl="2" w:tplc="0415001B" w:tentative="1">
      <w:start w:val="1"/>
      <w:numFmt w:val="lowerRoman"/>
      <w:lvlText w:val="%3."/>
      <w:lvlJc w:val="right"/>
      <w:pPr>
        <w:ind w:left="3155" w:hanging="180"/>
      </w:pPr>
    </w:lvl>
    <w:lvl w:ilvl="3" w:tplc="0415000F" w:tentative="1">
      <w:start w:val="1"/>
      <w:numFmt w:val="decimal"/>
      <w:lvlText w:val="%4."/>
      <w:lvlJc w:val="left"/>
      <w:pPr>
        <w:ind w:left="3875" w:hanging="360"/>
      </w:pPr>
    </w:lvl>
    <w:lvl w:ilvl="4" w:tplc="04150019" w:tentative="1">
      <w:start w:val="1"/>
      <w:numFmt w:val="lowerLetter"/>
      <w:lvlText w:val="%5."/>
      <w:lvlJc w:val="left"/>
      <w:pPr>
        <w:ind w:left="4595" w:hanging="360"/>
      </w:pPr>
    </w:lvl>
    <w:lvl w:ilvl="5" w:tplc="0415001B" w:tentative="1">
      <w:start w:val="1"/>
      <w:numFmt w:val="lowerRoman"/>
      <w:lvlText w:val="%6."/>
      <w:lvlJc w:val="right"/>
      <w:pPr>
        <w:ind w:left="5315" w:hanging="180"/>
      </w:pPr>
    </w:lvl>
    <w:lvl w:ilvl="6" w:tplc="0415000F" w:tentative="1">
      <w:start w:val="1"/>
      <w:numFmt w:val="decimal"/>
      <w:lvlText w:val="%7."/>
      <w:lvlJc w:val="left"/>
      <w:pPr>
        <w:ind w:left="6035" w:hanging="360"/>
      </w:pPr>
    </w:lvl>
    <w:lvl w:ilvl="7" w:tplc="04150019" w:tentative="1">
      <w:start w:val="1"/>
      <w:numFmt w:val="lowerLetter"/>
      <w:lvlText w:val="%8."/>
      <w:lvlJc w:val="left"/>
      <w:pPr>
        <w:ind w:left="6755" w:hanging="360"/>
      </w:pPr>
    </w:lvl>
    <w:lvl w:ilvl="8" w:tplc="0415001B" w:tentative="1">
      <w:start w:val="1"/>
      <w:numFmt w:val="lowerRoman"/>
      <w:lvlText w:val="%9."/>
      <w:lvlJc w:val="right"/>
      <w:pPr>
        <w:ind w:left="7475" w:hanging="180"/>
      </w:pPr>
    </w:lvl>
  </w:abstractNum>
  <w:abstractNum w:abstractNumId="5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5" w15:restartNumberingAfterBreak="0">
    <w:nsid w:val="427E153C"/>
    <w:multiLevelType w:val="multilevel"/>
    <w:tmpl w:val="8DE40554"/>
    <w:styleLink w:val="WW8Num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6" w15:restartNumberingAfterBreak="0">
    <w:nsid w:val="429D3AA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48B059C6"/>
    <w:multiLevelType w:val="hybridMultilevel"/>
    <w:tmpl w:val="43D24454"/>
    <w:lvl w:ilvl="0" w:tplc="5D889F00">
      <w:start w:val="1"/>
      <w:numFmt w:val="lowerLetter"/>
      <w:lvlText w:val="%1)"/>
      <w:lvlJc w:val="left"/>
      <w:pPr>
        <w:ind w:left="1152" w:hanging="360"/>
      </w:pPr>
      <w:rPr>
        <w:rFonts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8" w15:restartNumberingAfterBreak="0">
    <w:nsid w:val="491C01DE"/>
    <w:multiLevelType w:val="multilevel"/>
    <w:tmpl w:val="7996DD2A"/>
    <w:styleLink w:val="WW8Num17"/>
    <w:lvl w:ilvl="0">
      <w:start w:val="1"/>
      <w:numFmt w:val="upperRoman"/>
      <w:pStyle w:val="StylSIWZv3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6042"/>
        </w:tabs>
        <w:ind w:left="5754" w:hanging="792"/>
      </w:pPr>
      <w:rPr>
        <w:rFonts w:hint="default"/>
        <w:b w:val="0"/>
        <w:sz w:val="24"/>
        <w:szCs w:val="24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224" w:hanging="504"/>
      </w:pPr>
      <w:rPr>
        <w:rFonts w:ascii="Calibri" w:hAnsi="Calibri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9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BEF5818"/>
    <w:multiLevelType w:val="multilevel"/>
    <w:tmpl w:val="D4FA010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1" w15:restartNumberingAfterBreak="0">
    <w:nsid w:val="4CE41CC5"/>
    <w:multiLevelType w:val="multilevel"/>
    <w:tmpl w:val="BBC885BA"/>
    <w:styleLink w:val="WWNum2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2" w15:restartNumberingAfterBreak="0">
    <w:nsid w:val="50C903B2"/>
    <w:multiLevelType w:val="hybridMultilevel"/>
    <w:tmpl w:val="D0307AE8"/>
    <w:lvl w:ilvl="0" w:tplc="58763C68">
      <w:start w:val="1"/>
      <w:numFmt w:val="lowerLetter"/>
      <w:lvlText w:val="%1)"/>
      <w:lvlJc w:val="left"/>
      <w:pPr>
        <w:ind w:left="1152" w:hanging="360"/>
      </w:pPr>
      <w:rPr>
        <w:rFonts w:eastAsia="Andale Sans UI" w:hint="default"/>
        <w:b w:val="0"/>
        <w:i w:val="0"/>
        <w:color w:val="00000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3" w15:restartNumberingAfterBreak="0">
    <w:nsid w:val="520B2D15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4" w15:restartNumberingAfterBreak="0">
    <w:nsid w:val="53D442C5"/>
    <w:multiLevelType w:val="hybridMultilevel"/>
    <w:tmpl w:val="EA741C1E"/>
    <w:lvl w:ilvl="0" w:tplc="549EB2A4">
      <w:numFmt w:val="bullet"/>
      <w:lvlText w:val="-"/>
      <w:lvlJc w:val="left"/>
      <w:pPr>
        <w:ind w:left="1080" w:hanging="360"/>
      </w:pPr>
      <w:rPr>
        <w:rFonts w:ascii="Calibri" w:eastAsia="Andale Sans U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53E5363D"/>
    <w:multiLevelType w:val="multilevel"/>
    <w:tmpl w:val="09009070"/>
    <w:styleLink w:val="WW8Num911"/>
    <w:lvl w:ilvl="0">
      <w:start w:val="1"/>
      <w:numFmt w:val="none"/>
      <w:lvlText w:val="%1"/>
      <w:lvlJc w:val="left"/>
      <w:rPr>
        <w:rFonts w:ascii="Calibri" w:eastAsia="Times New Roman" w:hAnsi="Calibri" w:cs="Calibri"/>
        <w:b/>
        <w:kern w:val="3"/>
        <w:sz w:val="28"/>
        <w:szCs w:val="28"/>
        <w:lang w:val="pl-PL" w:eastAsia="ar-SA" w:bidi="ar-SA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6" w15:restartNumberingAfterBreak="0">
    <w:nsid w:val="5B74417C"/>
    <w:multiLevelType w:val="hybridMultilevel"/>
    <w:tmpl w:val="85DCEA6C"/>
    <w:lvl w:ilvl="0" w:tplc="57D2723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8" w15:restartNumberingAfterBreak="0">
    <w:nsid w:val="629715CB"/>
    <w:multiLevelType w:val="hybridMultilevel"/>
    <w:tmpl w:val="9424D09C"/>
    <w:lvl w:ilvl="0" w:tplc="825A5CC0">
      <w:start w:val="1"/>
      <w:numFmt w:val="lowerLetter"/>
      <w:lvlText w:val="%1)"/>
      <w:lvlJc w:val="left"/>
      <w:pPr>
        <w:ind w:left="1353" w:hanging="360"/>
      </w:pPr>
      <w:rPr>
        <w:rFonts w:cs="Tahoma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9" w15:restartNumberingAfterBreak="0">
    <w:nsid w:val="63591C40"/>
    <w:multiLevelType w:val="hybridMultilevel"/>
    <w:tmpl w:val="10C0EEAE"/>
    <w:styleLink w:val="Punktor"/>
    <w:lvl w:ilvl="0" w:tplc="1FE266CC">
      <w:start w:val="1"/>
      <w:numFmt w:val="bullet"/>
      <w:suff w:val="nothing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B48CE3E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55EABD0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5F82E62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30E00A2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0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C1AF6BE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71230DA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6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1ECC3C8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4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4A0B37C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62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0" w15:restartNumberingAfterBreak="0">
    <w:nsid w:val="6414167F"/>
    <w:multiLevelType w:val="hybridMultilevel"/>
    <w:tmpl w:val="813C5262"/>
    <w:lvl w:ilvl="0" w:tplc="5796A64E">
      <w:start w:val="1"/>
      <w:numFmt w:val="lowerLetter"/>
      <w:lvlText w:val="%1)"/>
      <w:lvlJc w:val="left"/>
      <w:pPr>
        <w:ind w:left="1872" w:hanging="360"/>
      </w:pPr>
      <w:rPr>
        <w:rFonts w:eastAsia="Calibri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592" w:hanging="360"/>
      </w:pPr>
    </w:lvl>
    <w:lvl w:ilvl="2" w:tplc="0415001B" w:tentative="1">
      <w:start w:val="1"/>
      <w:numFmt w:val="lowerRoman"/>
      <w:lvlText w:val="%3."/>
      <w:lvlJc w:val="right"/>
      <w:pPr>
        <w:ind w:left="3312" w:hanging="180"/>
      </w:pPr>
    </w:lvl>
    <w:lvl w:ilvl="3" w:tplc="0415000F" w:tentative="1">
      <w:start w:val="1"/>
      <w:numFmt w:val="decimal"/>
      <w:lvlText w:val="%4."/>
      <w:lvlJc w:val="left"/>
      <w:pPr>
        <w:ind w:left="4032" w:hanging="360"/>
      </w:pPr>
    </w:lvl>
    <w:lvl w:ilvl="4" w:tplc="04150019" w:tentative="1">
      <w:start w:val="1"/>
      <w:numFmt w:val="lowerLetter"/>
      <w:lvlText w:val="%5."/>
      <w:lvlJc w:val="left"/>
      <w:pPr>
        <w:ind w:left="4752" w:hanging="360"/>
      </w:pPr>
    </w:lvl>
    <w:lvl w:ilvl="5" w:tplc="0415001B" w:tentative="1">
      <w:start w:val="1"/>
      <w:numFmt w:val="lowerRoman"/>
      <w:lvlText w:val="%6."/>
      <w:lvlJc w:val="right"/>
      <w:pPr>
        <w:ind w:left="5472" w:hanging="180"/>
      </w:pPr>
    </w:lvl>
    <w:lvl w:ilvl="6" w:tplc="0415000F" w:tentative="1">
      <w:start w:val="1"/>
      <w:numFmt w:val="decimal"/>
      <w:lvlText w:val="%7."/>
      <w:lvlJc w:val="left"/>
      <w:pPr>
        <w:ind w:left="6192" w:hanging="360"/>
      </w:pPr>
    </w:lvl>
    <w:lvl w:ilvl="7" w:tplc="04150019" w:tentative="1">
      <w:start w:val="1"/>
      <w:numFmt w:val="lowerLetter"/>
      <w:lvlText w:val="%8."/>
      <w:lvlJc w:val="left"/>
      <w:pPr>
        <w:ind w:left="6912" w:hanging="360"/>
      </w:pPr>
    </w:lvl>
    <w:lvl w:ilvl="8" w:tplc="0415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71" w15:restartNumberingAfterBreak="0">
    <w:nsid w:val="66E8174A"/>
    <w:multiLevelType w:val="multilevel"/>
    <w:tmpl w:val="4056A2BC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72" w15:restartNumberingAfterBreak="0">
    <w:nsid w:val="680A05E0"/>
    <w:multiLevelType w:val="multilevel"/>
    <w:tmpl w:val="6D2213DC"/>
    <w:lvl w:ilvl="0">
      <w:start w:val="1"/>
      <w:numFmt w:val="decimal"/>
      <w:lvlText w:val="%1."/>
      <w:lvlJc w:val="left"/>
      <w:pPr>
        <w:ind w:left="360" w:hanging="360"/>
      </w:pPr>
      <w:rPr>
        <w:i w:val="0"/>
        <w:i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i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 w15:restartNumberingAfterBreak="0">
    <w:nsid w:val="68E90BF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69467CA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6A81178B"/>
    <w:multiLevelType w:val="multilevel"/>
    <w:tmpl w:val="AA24A06A"/>
    <w:styleLink w:val="WW8Num82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6" w15:restartNumberingAfterBreak="0">
    <w:nsid w:val="6BA56EF4"/>
    <w:multiLevelType w:val="multilevel"/>
    <w:tmpl w:val="A54A8028"/>
    <w:styleLink w:val="WW8Num6"/>
    <w:lvl w:ilvl="0">
      <w:start w:val="1"/>
      <w:numFmt w:val="decimal"/>
      <w:lvlText w:val="%1."/>
      <w:lvlJc w:val="left"/>
      <w:rPr>
        <w:b w:val="0"/>
        <w:i w:val="0"/>
        <w:sz w:val="24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7" w15:restartNumberingAfterBreak="0">
    <w:nsid w:val="6BF26E45"/>
    <w:multiLevelType w:val="hybridMultilevel"/>
    <w:tmpl w:val="ACA27126"/>
    <w:lvl w:ilvl="0" w:tplc="3DCE66FA">
      <w:start w:val="1"/>
      <w:numFmt w:val="lowerLetter"/>
      <w:lvlText w:val="%1)"/>
      <w:lvlJc w:val="left"/>
      <w:pPr>
        <w:ind w:left="1872" w:hanging="360"/>
      </w:pPr>
      <w:rPr>
        <w:rFonts w:eastAsia="Calibri" w:cs="Times New Roman" w:hint="default"/>
        <w:b/>
        <w:bCs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592" w:hanging="360"/>
      </w:pPr>
    </w:lvl>
    <w:lvl w:ilvl="2" w:tplc="0415001B" w:tentative="1">
      <w:start w:val="1"/>
      <w:numFmt w:val="lowerRoman"/>
      <w:lvlText w:val="%3."/>
      <w:lvlJc w:val="right"/>
      <w:pPr>
        <w:ind w:left="3312" w:hanging="180"/>
      </w:pPr>
    </w:lvl>
    <w:lvl w:ilvl="3" w:tplc="0415000F" w:tentative="1">
      <w:start w:val="1"/>
      <w:numFmt w:val="decimal"/>
      <w:lvlText w:val="%4."/>
      <w:lvlJc w:val="left"/>
      <w:pPr>
        <w:ind w:left="4032" w:hanging="360"/>
      </w:pPr>
    </w:lvl>
    <w:lvl w:ilvl="4" w:tplc="04150019" w:tentative="1">
      <w:start w:val="1"/>
      <w:numFmt w:val="lowerLetter"/>
      <w:lvlText w:val="%5."/>
      <w:lvlJc w:val="left"/>
      <w:pPr>
        <w:ind w:left="4752" w:hanging="360"/>
      </w:pPr>
    </w:lvl>
    <w:lvl w:ilvl="5" w:tplc="0415001B" w:tentative="1">
      <w:start w:val="1"/>
      <w:numFmt w:val="lowerRoman"/>
      <w:lvlText w:val="%6."/>
      <w:lvlJc w:val="right"/>
      <w:pPr>
        <w:ind w:left="5472" w:hanging="180"/>
      </w:pPr>
    </w:lvl>
    <w:lvl w:ilvl="6" w:tplc="0415000F" w:tentative="1">
      <w:start w:val="1"/>
      <w:numFmt w:val="decimal"/>
      <w:lvlText w:val="%7."/>
      <w:lvlJc w:val="left"/>
      <w:pPr>
        <w:ind w:left="6192" w:hanging="360"/>
      </w:pPr>
    </w:lvl>
    <w:lvl w:ilvl="7" w:tplc="04150019" w:tentative="1">
      <w:start w:val="1"/>
      <w:numFmt w:val="lowerLetter"/>
      <w:lvlText w:val="%8."/>
      <w:lvlJc w:val="left"/>
      <w:pPr>
        <w:ind w:left="6912" w:hanging="360"/>
      </w:pPr>
    </w:lvl>
    <w:lvl w:ilvl="8" w:tplc="0415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78" w15:restartNumberingAfterBreak="0">
    <w:nsid w:val="6CAB39D9"/>
    <w:multiLevelType w:val="multilevel"/>
    <w:tmpl w:val="F1167824"/>
    <w:styleLink w:val="WW8Num15"/>
    <w:lvl w:ilvl="0">
      <w:start w:val="1"/>
      <w:numFmt w:val="decimal"/>
      <w:lvlText w:val="%1."/>
      <w:lvlJc w:val="left"/>
      <w:rPr>
        <w:b w:val="0"/>
        <w:i w:val="0"/>
        <w:sz w:val="24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9" w15:restartNumberingAfterBreak="0">
    <w:nsid w:val="6DDC50BA"/>
    <w:multiLevelType w:val="multilevel"/>
    <w:tmpl w:val="46EAD746"/>
    <w:styleLink w:val="WW8Num9"/>
    <w:lvl w:ilvl="0">
      <w:start w:val="1"/>
      <w:numFmt w:val="decimal"/>
      <w:lvlText w:val="%1. "/>
      <w:lvlJc w:val="left"/>
      <w:rPr>
        <w:b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0" w15:restartNumberingAfterBreak="0">
    <w:nsid w:val="6EDB1D8B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1" w15:restartNumberingAfterBreak="0">
    <w:nsid w:val="70AD685A"/>
    <w:multiLevelType w:val="multilevel"/>
    <w:tmpl w:val="3F169E64"/>
    <w:styleLink w:val="WW8Num91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2" w15:restartNumberingAfterBreak="0">
    <w:nsid w:val="72102D5C"/>
    <w:multiLevelType w:val="multilevel"/>
    <w:tmpl w:val="D9FE96A2"/>
    <w:styleLink w:val="WWNum4"/>
    <w:lvl w:ilvl="0">
      <w:numFmt w:val="bullet"/>
      <w:lvlText w:val="-"/>
      <w:lvlJc w:val="left"/>
      <w:pPr>
        <w:ind w:left="466" w:hanging="360"/>
      </w:pPr>
      <w:rPr>
        <w:rFonts w:ascii="Calibri" w:eastAsia="Calibri" w:hAnsi="Calibri" w:cs="Arial"/>
      </w:rPr>
    </w:lvl>
    <w:lvl w:ilvl="1">
      <w:numFmt w:val="bullet"/>
      <w:lvlText w:val="o"/>
      <w:lvlJc w:val="left"/>
      <w:pPr>
        <w:ind w:left="118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90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2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4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06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78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0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26" w:hanging="360"/>
      </w:pPr>
      <w:rPr>
        <w:rFonts w:ascii="Wingdings" w:hAnsi="Wingdings"/>
      </w:rPr>
    </w:lvl>
  </w:abstractNum>
  <w:abstractNum w:abstractNumId="83" w15:restartNumberingAfterBreak="0">
    <w:nsid w:val="736702D7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4" w15:restartNumberingAfterBreak="0">
    <w:nsid w:val="73F831A3"/>
    <w:multiLevelType w:val="hybridMultilevel"/>
    <w:tmpl w:val="792606EA"/>
    <w:lvl w:ilvl="0" w:tplc="3AEA9A00">
      <w:start w:val="1"/>
      <w:numFmt w:val="lowerLetter"/>
      <w:lvlText w:val="%1)"/>
      <w:lvlJc w:val="left"/>
      <w:pPr>
        <w:ind w:left="1353" w:hanging="360"/>
      </w:pPr>
      <w:rPr>
        <w:rFonts w:eastAsia="Calibri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5" w15:restartNumberingAfterBreak="0">
    <w:nsid w:val="74746A58"/>
    <w:multiLevelType w:val="multilevel"/>
    <w:tmpl w:val="DDA0CFCA"/>
    <w:styleLink w:val="WW8Num11"/>
    <w:lvl w:ilvl="0">
      <w:start w:val="1"/>
      <w:numFmt w:val="decimal"/>
      <w:lvlText w:val="%1."/>
      <w:lvlJc w:val="left"/>
      <w:rPr>
        <w:b w:val="0"/>
        <w:i w:val="0"/>
        <w:sz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6" w15:restartNumberingAfterBreak="0">
    <w:nsid w:val="75C26F04"/>
    <w:multiLevelType w:val="multilevel"/>
    <w:tmpl w:val="566E2C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7" w15:restartNumberingAfterBreak="0">
    <w:nsid w:val="75D955E8"/>
    <w:multiLevelType w:val="multilevel"/>
    <w:tmpl w:val="6492BE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8" w15:restartNumberingAfterBreak="0">
    <w:nsid w:val="76E04635"/>
    <w:multiLevelType w:val="hybridMultilevel"/>
    <w:tmpl w:val="AE3E1EE8"/>
    <w:lvl w:ilvl="0" w:tplc="63F2BF0C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9" w15:restartNumberingAfterBreak="0">
    <w:nsid w:val="7C047D34"/>
    <w:multiLevelType w:val="hybridMultilevel"/>
    <w:tmpl w:val="8E5253E6"/>
    <w:lvl w:ilvl="0" w:tplc="5C488CDE">
      <w:start w:val="1"/>
      <w:numFmt w:val="lowerLetter"/>
      <w:lvlText w:val="%1)"/>
      <w:lvlJc w:val="left"/>
      <w:pPr>
        <w:ind w:left="1353" w:hanging="360"/>
      </w:pPr>
      <w:rPr>
        <w:rFonts w:eastAsia="Andale Sans UI" w:cs="Tahoma"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0" w15:restartNumberingAfterBreak="0">
    <w:nsid w:val="7E7057BA"/>
    <w:multiLevelType w:val="multilevel"/>
    <w:tmpl w:val="A6906E04"/>
    <w:styleLink w:val="WW8Num22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1" w15:restartNumberingAfterBreak="0">
    <w:nsid w:val="7E985811"/>
    <w:multiLevelType w:val="multilevel"/>
    <w:tmpl w:val="9B3CC5D4"/>
    <w:styleLink w:val="WWNum1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2" w15:restartNumberingAfterBreak="0">
    <w:nsid w:val="7E9F6FB2"/>
    <w:multiLevelType w:val="hybridMultilevel"/>
    <w:tmpl w:val="BE02C348"/>
    <w:styleLink w:val="WW8Num1641"/>
    <w:lvl w:ilvl="0" w:tplc="46580B12">
      <w:start w:val="1"/>
      <w:numFmt w:val="decimal"/>
      <w:lvlText w:val="%1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39CC042">
      <w:start w:val="1"/>
      <w:numFmt w:val="decimal"/>
      <w:lvlText w:val="%2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DBE2F4C">
      <w:start w:val="1"/>
      <w:numFmt w:val="decimal"/>
      <w:lvlText w:val="%3."/>
      <w:lvlJc w:val="left"/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0523150">
      <w:start w:val="1"/>
      <w:numFmt w:val="decimal"/>
      <w:lvlText w:val="%4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1E6F8A4">
      <w:start w:val="1"/>
      <w:numFmt w:val="decimal"/>
      <w:lvlText w:val="%5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5A80D7C">
      <w:start w:val="1"/>
      <w:numFmt w:val="decimal"/>
      <w:lvlText w:val="%6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1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F6C9FB4">
      <w:start w:val="1"/>
      <w:numFmt w:val="decimal"/>
      <w:lvlText w:val="%7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A48EF4A">
      <w:start w:val="1"/>
      <w:numFmt w:val="decimal"/>
      <w:lvlText w:val="%8."/>
      <w:lvlJc w:val="left"/>
      <w:pPr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E02CFAE">
      <w:start w:val="1"/>
      <w:numFmt w:val="decimal"/>
      <w:lvlText w:val="%9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3" w15:restartNumberingAfterBreak="0">
    <w:nsid w:val="7EA143B0"/>
    <w:multiLevelType w:val="multilevel"/>
    <w:tmpl w:val="E908688E"/>
    <w:styleLink w:val="WW8Num110"/>
    <w:lvl w:ilvl="0">
      <w:start w:val="1"/>
      <w:numFmt w:val="none"/>
      <w:lvlText w:val="%1"/>
      <w:lvlJc w:val="left"/>
      <w:rPr>
        <w:rFonts w:ascii="Calibri" w:eastAsia="Times New Roman" w:hAnsi="Calibri" w:cs="Calibri"/>
        <w:b/>
        <w:kern w:val="3"/>
        <w:sz w:val="28"/>
        <w:szCs w:val="28"/>
        <w:lang w:val="pl-PL" w:eastAsia="ar-SA" w:bidi="ar-SA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4" w15:restartNumberingAfterBreak="0">
    <w:nsid w:val="7ED4689D"/>
    <w:multiLevelType w:val="hybridMultilevel"/>
    <w:tmpl w:val="F014F430"/>
    <w:lvl w:ilvl="0" w:tplc="5D68C2FE">
      <w:start w:val="1"/>
      <w:numFmt w:val="decimal"/>
      <w:lvlText w:val="%1)"/>
      <w:lvlJc w:val="left"/>
      <w:pPr>
        <w:ind w:left="1512" w:hanging="360"/>
      </w:pPr>
      <w:rPr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95" w15:restartNumberingAfterBreak="0">
    <w:nsid w:val="7F006918"/>
    <w:multiLevelType w:val="multilevel"/>
    <w:tmpl w:val="35520042"/>
    <w:styleLink w:val="WW8Num2"/>
    <w:lvl w:ilvl="0">
      <w:start w:val="1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6" w15:restartNumberingAfterBreak="0">
    <w:nsid w:val="7F5075C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21454057">
    <w:abstractNumId w:val="92"/>
  </w:num>
  <w:num w:numId="2" w16cid:durableId="1982226469">
    <w:abstractNumId w:val="69"/>
  </w:num>
  <w:num w:numId="3" w16cid:durableId="35787271">
    <w:abstractNumId w:val="0"/>
  </w:num>
  <w:num w:numId="4" w16cid:durableId="1884365831">
    <w:abstractNumId w:val="67"/>
    <w:lvlOverride w:ilvl="0">
      <w:startOverride w:val="1"/>
    </w:lvlOverride>
  </w:num>
  <w:num w:numId="5" w16cid:durableId="843202939">
    <w:abstractNumId w:val="54"/>
    <w:lvlOverride w:ilvl="0">
      <w:startOverride w:val="1"/>
    </w:lvlOverride>
  </w:num>
  <w:num w:numId="6" w16cid:durableId="1936860514">
    <w:abstractNumId w:val="38"/>
  </w:num>
  <w:num w:numId="7" w16cid:durableId="1129780299">
    <w:abstractNumId w:val="58"/>
  </w:num>
  <w:num w:numId="8" w16cid:durableId="816268373">
    <w:abstractNumId w:val="44"/>
  </w:num>
  <w:num w:numId="9" w16cid:durableId="1003162089">
    <w:abstractNumId w:val="59"/>
  </w:num>
  <w:num w:numId="10" w16cid:durableId="620500416">
    <w:abstractNumId w:val="42"/>
  </w:num>
  <w:num w:numId="11" w16cid:durableId="1444957508">
    <w:abstractNumId w:val="32"/>
  </w:num>
  <w:num w:numId="12" w16cid:durableId="676032345">
    <w:abstractNumId w:val="49"/>
  </w:num>
  <w:num w:numId="13" w16cid:durableId="695039603">
    <w:abstractNumId w:val="40"/>
  </w:num>
  <w:num w:numId="14" w16cid:durableId="1051611401">
    <w:abstractNumId w:val="30"/>
  </w:num>
  <w:num w:numId="15" w16cid:durableId="1819807413">
    <w:abstractNumId w:val="19"/>
  </w:num>
  <w:num w:numId="16" w16cid:durableId="1089043357">
    <w:abstractNumId w:val="56"/>
  </w:num>
  <w:num w:numId="17" w16cid:durableId="353531543">
    <w:abstractNumId w:val="28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lang w:val="pl-PL"/>
        </w:rPr>
      </w:lvl>
    </w:lvlOverride>
  </w:num>
  <w:num w:numId="18" w16cid:durableId="380788796">
    <w:abstractNumId w:val="52"/>
    <w:lvlOverride w:ilvl="0">
      <w:lvl w:ilvl="0">
        <w:start w:val="2"/>
        <w:numFmt w:val="upperRoman"/>
        <w:lvlText w:val="%1."/>
        <w:lvlJc w:val="right"/>
        <w:rPr>
          <w:rFonts w:ascii="Calibri" w:hAnsi="Calibri" w:cs="Calibri"/>
          <w:b/>
        </w:rPr>
      </w:lvl>
    </w:lvlOverride>
  </w:num>
  <w:num w:numId="19" w16cid:durableId="2130083249">
    <w:abstractNumId w:val="93"/>
  </w:num>
  <w:num w:numId="20" w16cid:durableId="588001537">
    <w:abstractNumId w:val="65"/>
  </w:num>
  <w:num w:numId="21" w16cid:durableId="179858754">
    <w:abstractNumId w:val="10"/>
  </w:num>
  <w:num w:numId="22" w16cid:durableId="773213387">
    <w:abstractNumId w:val="45"/>
  </w:num>
  <w:num w:numId="23" w16cid:durableId="1498156719">
    <w:abstractNumId w:val="90"/>
  </w:num>
  <w:num w:numId="24" w16cid:durableId="578638137">
    <w:abstractNumId w:val="75"/>
  </w:num>
  <w:num w:numId="25" w16cid:durableId="1559394007">
    <w:abstractNumId w:val="81"/>
  </w:num>
  <w:num w:numId="26" w16cid:durableId="706376817">
    <w:abstractNumId w:val="1"/>
  </w:num>
  <w:num w:numId="27" w16cid:durableId="921570630">
    <w:abstractNumId w:val="50"/>
  </w:num>
  <w:num w:numId="28" w16cid:durableId="16930935">
    <w:abstractNumId w:val="60"/>
  </w:num>
  <w:num w:numId="29" w16cid:durableId="1207449210">
    <w:abstractNumId w:val="95"/>
  </w:num>
  <w:num w:numId="30" w16cid:durableId="1780055710">
    <w:abstractNumId w:val="47"/>
  </w:num>
  <w:num w:numId="31" w16cid:durableId="1546403485">
    <w:abstractNumId w:val="12"/>
  </w:num>
  <w:num w:numId="32" w16cid:durableId="546646856">
    <w:abstractNumId w:val="76"/>
  </w:num>
  <w:num w:numId="33" w16cid:durableId="1930188909">
    <w:abstractNumId w:val="25"/>
  </w:num>
  <w:num w:numId="34" w16cid:durableId="1602713097">
    <w:abstractNumId w:val="55"/>
  </w:num>
  <w:num w:numId="35" w16cid:durableId="1482313463">
    <w:abstractNumId w:val="79"/>
  </w:num>
  <w:num w:numId="36" w16cid:durableId="1277365893">
    <w:abstractNumId w:val="17"/>
  </w:num>
  <w:num w:numId="37" w16cid:durableId="863640604">
    <w:abstractNumId w:val="85"/>
  </w:num>
  <w:num w:numId="38" w16cid:durableId="1897472445">
    <w:abstractNumId w:val="13"/>
  </w:num>
  <w:num w:numId="39" w16cid:durableId="1561014882">
    <w:abstractNumId w:val="14"/>
  </w:num>
  <w:num w:numId="40" w16cid:durableId="283662933">
    <w:abstractNumId w:val="34"/>
  </w:num>
  <w:num w:numId="41" w16cid:durableId="1961371642">
    <w:abstractNumId w:val="78"/>
  </w:num>
  <w:num w:numId="42" w16cid:durableId="122771457">
    <w:abstractNumId w:val="39"/>
  </w:num>
  <w:num w:numId="43" w16cid:durableId="497307346">
    <w:abstractNumId w:val="36"/>
  </w:num>
  <w:num w:numId="44" w16cid:durableId="1244487909">
    <w:abstractNumId w:val="61"/>
  </w:num>
  <w:num w:numId="45" w16cid:durableId="1812745351">
    <w:abstractNumId w:val="91"/>
  </w:num>
  <w:num w:numId="46" w16cid:durableId="1035499424">
    <w:abstractNumId w:val="9"/>
  </w:num>
  <w:num w:numId="47" w16cid:durableId="363285241">
    <w:abstractNumId w:val="82"/>
  </w:num>
  <w:num w:numId="48" w16cid:durableId="2056152476">
    <w:abstractNumId w:val="46"/>
  </w:num>
  <w:num w:numId="49" w16cid:durableId="36317257">
    <w:abstractNumId w:val="32"/>
  </w:num>
  <w:num w:numId="50" w16cid:durableId="134301458">
    <w:abstractNumId w:val="87"/>
  </w:num>
  <w:num w:numId="51" w16cid:durableId="857541155">
    <w:abstractNumId w:val="84"/>
  </w:num>
  <w:num w:numId="52" w16cid:durableId="1269850850">
    <w:abstractNumId w:val="68"/>
  </w:num>
  <w:num w:numId="53" w16cid:durableId="898707361">
    <w:abstractNumId w:val="5"/>
  </w:num>
  <w:num w:numId="54" w16cid:durableId="1457793064">
    <w:abstractNumId w:val="88"/>
  </w:num>
  <w:num w:numId="55" w16cid:durableId="171918471">
    <w:abstractNumId w:val="6"/>
  </w:num>
  <w:num w:numId="56" w16cid:durableId="360012935">
    <w:abstractNumId w:val="89"/>
  </w:num>
  <w:num w:numId="57" w16cid:durableId="1419709940">
    <w:abstractNumId w:val="22"/>
  </w:num>
  <w:num w:numId="58" w16cid:durableId="813063467">
    <w:abstractNumId w:val="62"/>
  </w:num>
  <w:num w:numId="59" w16cid:durableId="2003385006">
    <w:abstractNumId w:val="48"/>
  </w:num>
  <w:num w:numId="60" w16cid:durableId="475076915">
    <w:abstractNumId w:val="11"/>
  </w:num>
  <w:num w:numId="61" w16cid:durableId="587663916">
    <w:abstractNumId w:val="72"/>
  </w:num>
  <w:num w:numId="62" w16cid:durableId="790243287">
    <w:abstractNumId w:val="43"/>
  </w:num>
  <w:num w:numId="63" w16cid:durableId="21976639">
    <w:abstractNumId w:val="94"/>
  </w:num>
  <w:num w:numId="64" w16cid:durableId="2100369114">
    <w:abstractNumId w:val="77"/>
  </w:num>
  <w:num w:numId="65" w16cid:durableId="305013474">
    <w:abstractNumId w:val="70"/>
  </w:num>
  <w:num w:numId="66" w16cid:durableId="1305350999">
    <w:abstractNumId w:val="53"/>
  </w:num>
  <w:num w:numId="67" w16cid:durableId="837379895">
    <w:abstractNumId w:val="57"/>
  </w:num>
  <w:num w:numId="68" w16cid:durableId="1946427139">
    <w:abstractNumId w:val="7"/>
  </w:num>
  <w:num w:numId="69" w16cid:durableId="1874463426">
    <w:abstractNumId w:val="20"/>
  </w:num>
  <w:num w:numId="70" w16cid:durableId="1867598662">
    <w:abstractNumId w:val="21"/>
  </w:num>
  <w:num w:numId="71" w16cid:durableId="1161002717">
    <w:abstractNumId w:val="51"/>
  </w:num>
  <w:num w:numId="72" w16cid:durableId="529730493">
    <w:abstractNumId w:val="31"/>
  </w:num>
  <w:num w:numId="73" w16cid:durableId="1238512677">
    <w:abstractNumId w:val="37"/>
  </w:num>
  <w:num w:numId="74" w16cid:durableId="1181159927">
    <w:abstractNumId w:val="4"/>
  </w:num>
  <w:num w:numId="75" w16cid:durableId="974145507">
    <w:abstractNumId w:val="96"/>
  </w:num>
  <w:num w:numId="76" w16cid:durableId="1057052977">
    <w:abstractNumId w:val="24"/>
  </w:num>
  <w:num w:numId="77" w16cid:durableId="805590550">
    <w:abstractNumId w:val="35"/>
  </w:num>
  <w:num w:numId="78" w16cid:durableId="851339267">
    <w:abstractNumId w:val="33"/>
  </w:num>
  <w:num w:numId="79" w16cid:durableId="1269658256">
    <w:abstractNumId w:val="8"/>
  </w:num>
  <w:num w:numId="80" w16cid:durableId="2135365133">
    <w:abstractNumId w:val="73"/>
  </w:num>
  <w:num w:numId="81" w16cid:durableId="1046641352">
    <w:abstractNumId w:val="15"/>
  </w:num>
  <w:num w:numId="82" w16cid:durableId="929507129">
    <w:abstractNumId w:val="64"/>
  </w:num>
  <w:num w:numId="83" w16cid:durableId="1285766053">
    <w:abstractNumId w:val="23"/>
  </w:num>
  <w:num w:numId="84" w16cid:durableId="244729638">
    <w:abstractNumId w:val="86"/>
  </w:num>
  <w:num w:numId="85" w16cid:durableId="558906420">
    <w:abstractNumId w:val="3"/>
  </w:num>
  <w:num w:numId="86" w16cid:durableId="1239049715">
    <w:abstractNumId w:val="29"/>
  </w:num>
  <w:num w:numId="87" w16cid:durableId="754203094">
    <w:abstractNumId w:val="80"/>
  </w:num>
  <w:num w:numId="88" w16cid:durableId="867985726">
    <w:abstractNumId w:val="26"/>
  </w:num>
  <w:num w:numId="89" w16cid:durableId="1940329828">
    <w:abstractNumId w:val="18"/>
  </w:num>
  <w:num w:numId="90" w16cid:durableId="1330714420">
    <w:abstractNumId w:val="83"/>
  </w:num>
  <w:num w:numId="91" w16cid:durableId="794367526">
    <w:abstractNumId w:val="63"/>
  </w:num>
  <w:num w:numId="92" w16cid:durableId="1075202519">
    <w:abstractNumId w:val="27"/>
  </w:num>
  <w:num w:numId="93" w16cid:durableId="1791626177">
    <w:abstractNumId w:val="28"/>
  </w:num>
  <w:num w:numId="94" w16cid:durableId="1592350047">
    <w:abstractNumId w:val="52"/>
  </w:num>
  <w:num w:numId="95" w16cid:durableId="610743203">
    <w:abstractNumId w:val="71"/>
  </w:num>
  <w:num w:numId="96" w16cid:durableId="89935779">
    <w:abstractNumId w:val="16"/>
  </w:num>
  <w:num w:numId="97" w16cid:durableId="1441991429">
    <w:abstractNumId w:val="66"/>
  </w:num>
  <w:num w:numId="98" w16cid:durableId="29496156">
    <w:abstractNumId w:val="41"/>
  </w:num>
  <w:num w:numId="99" w16cid:durableId="1320426485">
    <w:abstractNumId w:val="74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44E7"/>
    <w:rsid w:val="00000C3C"/>
    <w:rsid w:val="00002DAF"/>
    <w:rsid w:val="00003975"/>
    <w:rsid w:val="00004DFA"/>
    <w:rsid w:val="00012A0E"/>
    <w:rsid w:val="00012A60"/>
    <w:rsid w:val="0001587D"/>
    <w:rsid w:val="00015908"/>
    <w:rsid w:val="00026BFF"/>
    <w:rsid w:val="000342F2"/>
    <w:rsid w:val="000369B1"/>
    <w:rsid w:val="00040947"/>
    <w:rsid w:val="000422B9"/>
    <w:rsid w:val="00043AEA"/>
    <w:rsid w:val="00045A13"/>
    <w:rsid w:val="00045FA7"/>
    <w:rsid w:val="00055F4C"/>
    <w:rsid w:val="000561E6"/>
    <w:rsid w:val="00056E2D"/>
    <w:rsid w:val="00060898"/>
    <w:rsid w:val="00064F2A"/>
    <w:rsid w:val="00072728"/>
    <w:rsid w:val="00093DC3"/>
    <w:rsid w:val="0009763B"/>
    <w:rsid w:val="00097939"/>
    <w:rsid w:val="000A19B4"/>
    <w:rsid w:val="000A571D"/>
    <w:rsid w:val="000B1045"/>
    <w:rsid w:val="000B146E"/>
    <w:rsid w:val="000B3407"/>
    <w:rsid w:val="000B4EC6"/>
    <w:rsid w:val="000B639A"/>
    <w:rsid w:val="000C2953"/>
    <w:rsid w:val="000C371C"/>
    <w:rsid w:val="000D00A1"/>
    <w:rsid w:val="000D53D4"/>
    <w:rsid w:val="000E44E7"/>
    <w:rsid w:val="000E520F"/>
    <w:rsid w:val="000E72C5"/>
    <w:rsid w:val="000E72DE"/>
    <w:rsid w:val="000F50F7"/>
    <w:rsid w:val="000F5C74"/>
    <w:rsid w:val="000F686C"/>
    <w:rsid w:val="0010350C"/>
    <w:rsid w:val="001146A3"/>
    <w:rsid w:val="001206E6"/>
    <w:rsid w:val="001258C8"/>
    <w:rsid w:val="001370FF"/>
    <w:rsid w:val="00140575"/>
    <w:rsid w:val="001415D0"/>
    <w:rsid w:val="00141820"/>
    <w:rsid w:val="00142889"/>
    <w:rsid w:val="00143152"/>
    <w:rsid w:val="001511C6"/>
    <w:rsid w:val="00152245"/>
    <w:rsid w:val="00153D48"/>
    <w:rsid w:val="00155C3F"/>
    <w:rsid w:val="00156D80"/>
    <w:rsid w:val="00161AB8"/>
    <w:rsid w:val="00166A9F"/>
    <w:rsid w:val="001707B9"/>
    <w:rsid w:val="00171814"/>
    <w:rsid w:val="00176D55"/>
    <w:rsid w:val="0017712E"/>
    <w:rsid w:val="00177937"/>
    <w:rsid w:val="00180EE2"/>
    <w:rsid w:val="0018167C"/>
    <w:rsid w:val="0018343E"/>
    <w:rsid w:val="0018617F"/>
    <w:rsid w:val="00187A7B"/>
    <w:rsid w:val="001909BA"/>
    <w:rsid w:val="0019142C"/>
    <w:rsid w:val="00195C6C"/>
    <w:rsid w:val="001B0BC9"/>
    <w:rsid w:val="001B132D"/>
    <w:rsid w:val="001B7A2D"/>
    <w:rsid w:val="001C3E80"/>
    <w:rsid w:val="001C44ED"/>
    <w:rsid w:val="001C7A11"/>
    <w:rsid w:val="001D18A1"/>
    <w:rsid w:val="001D2B31"/>
    <w:rsid w:val="001D422A"/>
    <w:rsid w:val="001D5AE5"/>
    <w:rsid w:val="001D69C5"/>
    <w:rsid w:val="001E1188"/>
    <w:rsid w:val="001E28D4"/>
    <w:rsid w:val="001E2F9A"/>
    <w:rsid w:val="001E5A98"/>
    <w:rsid w:val="001E6B67"/>
    <w:rsid w:val="001E7059"/>
    <w:rsid w:val="001E7C79"/>
    <w:rsid w:val="001E7EB8"/>
    <w:rsid w:val="001F030B"/>
    <w:rsid w:val="001F071F"/>
    <w:rsid w:val="002129D0"/>
    <w:rsid w:val="002225B3"/>
    <w:rsid w:val="0022592F"/>
    <w:rsid w:val="00227E21"/>
    <w:rsid w:val="00230CA8"/>
    <w:rsid w:val="00235700"/>
    <w:rsid w:val="00237F2A"/>
    <w:rsid w:val="00247794"/>
    <w:rsid w:val="00253E74"/>
    <w:rsid w:val="00255C56"/>
    <w:rsid w:val="00264D05"/>
    <w:rsid w:val="002668F9"/>
    <w:rsid w:val="00267D27"/>
    <w:rsid w:val="00277097"/>
    <w:rsid w:val="0028376B"/>
    <w:rsid w:val="00283A93"/>
    <w:rsid w:val="002878C8"/>
    <w:rsid w:val="00287918"/>
    <w:rsid w:val="00287D74"/>
    <w:rsid w:val="002978BF"/>
    <w:rsid w:val="00297E9B"/>
    <w:rsid w:val="002A5829"/>
    <w:rsid w:val="002A61E1"/>
    <w:rsid w:val="002A78D2"/>
    <w:rsid w:val="002B4637"/>
    <w:rsid w:val="002C1EAE"/>
    <w:rsid w:val="002C7280"/>
    <w:rsid w:val="002C74ED"/>
    <w:rsid w:val="002E62FF"/>
    <w:rsid w:val="002F24AE"/>
    <w:rsid w:val="002F48D8"/>
    <w:rsid w:val="00300BE6"/>
    <w:rsid w:val="00304DE2"/>
    <w:rsid w:val="00306161"/>
    <w:rsid w:val="00306EF7"/>
    <w:rsid w:val="003128D3"/>
    <w:rsid w:val="00317548"/>
    <w:rsid w:val="00322AEF"/>
    <w:rsid w:val="00322F35"/>
    <w:rsid w:val="003245E4"/>
    <w:rsid w:val="00333234"/>
    <w:rsid w:val="00334F1C"/>
    <w:rsid w:val="0035157C"/>
    <w:rsid w:val="00352344"/>
    <w:rsid w:val="00354092"/>
    <w:rsid w:val="003540C9"/>
    <w:rsid w:val="0035449F"/>
    <w:rsid w:val="00356C1D"/>
    <w:rsid w:val="00356D10"/>
    <w:rsid w:val="003632FB"/>
    <w:rsid w:val="00365B9C"/>
    <w:rsid w:val="0037261A"/>
    <w:rsid w:val="003750CB"/>
    <w:rsid w:val="0037538A"/>
    <w:rsid w:val="00376903"/>
    <w:rsid w:val="003805D5"/>
    <w:rsid w:val="0038229D"/>
    <w:rsid w:val="003827C1"/>
    <w:rsid w:val="0038394B"/>
    <w:rsid w:val="003901A2"/>
    <w:rsid w:val="0039132D"/>
    <w:rsid w:val="00391380"/>
    <w:rsid w:val="003929C9"/>
    <w:rsid w:val="0039321F"/>
    <w:rsid w:val="00393AAF"/>
    <w:rsid w:val="003A075C"/>
    <w:rsid w:val="003A163F"/>
    <w:rsid w:val="003A55E8"/>
    <w:rsid w:val="003A7AE5"/>
    <w:rsid w:val="003B0D76"/>
    <w:rsid w:val="003C12BC"/>
    <w:rsid w:val="003C18F2"/>
    <w:rsid w:val="003C1CBC"/>
    <w:rsid w:val="003C387E"/>
    <w:rsid w:val="003C4A72"/>
    <w:rsid w:val="003C58DC"/>
    <w:rsid w:val="003D10AF"/>
    <w:rsid w:val="003F6C4B"/>
    <w:rsid w:val="0040115B"/>
    <w:rsid w:val="004067E0"/>
    <w:rsid w:val="00410E59"/>
    <w:rsid w:val="00416BF4"/>
    <w:rsid w:val="00422851"/>
    <w:rsid w:val="00424962"/>
    <w:rsid w:val="00430BF0"/>
    <w:rsid w:val="00430FA6"/>
    <w:rsid w:val="00431849"/>
    <w:rsid w:val="0043558D"/>
    <w:rsid w:val="00447903"/>
    <w:rsid w:val="00451026"/>
    <w:rsid w:val="00452988"/>
    <w:rsid w:val="00452D34"/>
    <w:rsid w:val="00455386"/>
    <w:rsid w:val="004562EA"/>
    <w:rsid w:val="004569C6"/>
    <w:rsid w:val="0046715D"/>
    <w:rsid w:val="00467E57"/>
    <w:rsid w:val="00475FAC"/>
    <w:rsid w:val="00476D8A"/>
    <w:rsid w:val="00480C47"/>
    <w:rsid w:val="00482BEE"/>
    <w:rsid w:val="0048429B"/>
    <w:rsid w:val="004865BB"/>
    <w:rsid w:val="004929A2"/>
    <w:rsid w:val="00494581"/>
    <w:rsid w:val="004A04CB"/>
    <w:rsid w:val="004A3F92"/>
    <w:rsid w:val="004A7684"/>
    <w:rsid w:val="004B0C7B"/>
    <w:rsid w:val="004B17EB"/>
    <w:rsid w:val="004B3037"/>
    <w:rsid w:val="004B4CB0"/>
    <w:rsid w:val="004C67DF"/>
    <w:rsid w:val="004D09B3"/>
    <w:rsid w:val="004D2BA0"/>
    <w:rsid w:val="004D5997"/>
    <w:rsid w:val="004D668E"/>
    <w:rsid w:val="004D7306"/>
    <w:rsid w:val="004E3970"/>
    <w:rsid w:val="004E3F5B"/>
    <w:rsid w:val="004E3FF5"/>
    <w:rsid w:val="004E7795"/>
    <w:rsid w:val="004E77C2"/>
    <w:rsid w:val="004F1B4E"/>
    <w:rsid w:val="004F2358"/>
    <w:rsid w:val="004F532D"/>
    <w:rsid w:val="004F6768"/>
    <w:rsid w:val="004F6A50"/>
    <w:rsid w:val="00500442"/>
    <w:rsid w:val="00503998"/>
    <w:rsid w:val="005138BE"/>
    <w:rsid w:val="0051584B"/>
    <w:rsid w:val="00515893"/>
    <w:rsid w:val="00516E07"/>
    <w:rsid w:val="00522680"/>
    <w:rsid w:val="005261DF"/>
    <w:rsid w:val="0053104F"/>
    <w:rsid w:val="00532E01"/>
    <w:rsid w:val="00533357"/>
    <w:rsid w:val="00534E6C"/>
    <w:rsid w:val="005400AC"/>
    <w:rsid w:val="00542250"/>
    <w:rsid w:val="00546610"/>
    <w:rsid w:val="00554BA8"/>
    <w:rsid w:val="00565CB6"/>
    <w:rsid w:val="00573537"/>
    <w:rsid w:val="00577653"/>
    <w:rsid w:val="00580988"/>
    <w:rsid w:val="00592388"/>
    <w:rsid w:val="00593F67"/>
    <w:rsid w:val="00594FDA"/>
    <w:rsid w:val="005963AD"/>
    <w:rsid w:val="005A2FBC"/>
    <w:rsid w:val="005A3344"/>
    <w:rsid w:val="005A7918"/>
    <w:rsid w:val="005A7D72"/>
    <w:rsid w:val="005B06BF"/>
    <w:rsid w:val="005B0DEA"/>
    <w:rsid w:val="005B182B"/>
    <w:rsid w:val="005B4A83"/>
    <w:rsid w:val="005B72E3"/>
    <w:rsid w:val="005C1826"/>
    <w:rsid w:val="005C302E"/>
    <w:rsid w:val="005D1C70"/>
    <w:rsid w:val="005D2BD2"/>
    <w:rsid w:val="005D31B6"/>
    <w:rsid w:val="005D5721"/>
    <w:rsid w:val="005D5B14"/>
    <w:rsid w:val="005E2A23"/>
    <w:rsid w:val="005E3AEC"/>
    <w:rsid w:val="005E4B98"/>
    <w:rsid w:val="005E6954"/>
    <w:rsid w:val="005F021A"/>
    <w:rsid w:val="005F4F62"/>
    <w:rsid w:val="006014E1"/>
    <w:rsid w:val="006044EE"/>
    <w:rsid w:val="00605F59"/>
    <w:rsid w:val="00607FA7"/>
    <w:rsid w:val="00614F81"/>
    <w:rsid w:val="006176A7"/>
    <w:rsid w:val="00625025"/>
    <w:rsid w:val="006271DF"/>
    <w:rsid w:val="00627228"/>
    <w:rsid w:val="00630473"/>
    <w:rsid w:val="006321C7"/>
    <w:rsid w:val="0063460D"/>
    <w:rsid w:val="00634794"/>
    <w:rsid w:val="00635A77"/>
    <w:rsid w:val="00636259"/>
    <w:rsid w:val="0063668E"/>
    <w:rsid w:val="0064380D"/>
    <w:rsid w:val="00652118"/>
    <w:rsid w:val="00652795"/>
    <w:rsid w:val="00652862"/>
    <w:rsid w:val="00652933"/>
    <w:rsid w:val="0065437A"/>
    <w:rsid w:val="0065554D"/>
    <w:rsid w:val="00656957"/>
    <w:rsid w:val="00657324"/>
    <w:rsid w:val="006609D7"/>
    <w:rsid w:val="00662F81"/>
    <w:rsid w:val="006639CF"/>
    <w:rsid w:val="00665ACD"/>
    <w:rsid w:val="006711D0"/>
    <w:rsid w:val="0067293B"/>
    <w:rsid w:val="00674A72"/>
    <w:rsid w:val="00685652"/>
    <w:rsid w:val="006863EF"/>
    <w:rsid w:val="00686FBC"/>
    <w:rsid w:val="00687945"/>
    <w:rsid w:val="006937DA"/>
    <w:rsid w:val="00694C88"/>
    <w:rsid w:val="00695200"/>
    <w:rsid w:val="006965E8"/>
    <w:rsid w:val="006977CF"/>
    <w:rsid w:val="00697802"/>
    <w:rsid w:val="006A06F7"/>
    <w:rsid w:val="006A47DC"/>
    <w:rsid w:val="006A6A19"/>
    <w:rsid w:val="006C057B"/>
    <w:rsid w:val="006C1E84"/>
    <w:rsid w:val="006C3DF6"/>
    <w:rsid w:val="006C521A"/>
    <w:rsid w:val="006D0317"/>
    <w:rsid w:val="006D1386"/>
    <w:rsid w:val="006D35B2"/>
    <w:rsid w:val="006D4B56"/>
    <w:rsid w:val="006D7E91"/>
    <w:rsid w:val="006E298B"/>
    <w:rsid w:val="006E2C65"/>
    <w:rsid w:val="006E3A5E"/>
    <w:rsid w:val="006E441D"/>
    <w:rsid w:val="006F2A86"/>
    <w:rsid w:val="00700F7D"/>
    <w:rsid w:val="007041C7"/>
    <w:rsid w:val="00710052"/>
    <w:rsid w:val="00711136"/>
    <w:rsid w:val="00711150"/>
    <w:rsid w:val="00712099"/>
    <w:rsid w:val="00714212"/>
    <w:rsid w:val="00717B30"/>
    <w:rsid w:val="00720712"/>
    <w:rsid w:val="00722A93"/>
    <w:rsid w:val="00722D9A"/>
    <w:rsid w:val="00723669"/>
    <w:rsid w:val="00731A34"/>
    <w:rsid w:val="00733FE5"/>
    <w:rsid w:val="00735177"/>
    <w:rsid w:val="0073706D"/>
    <w:rsid w:val="00741549"/>
    <w:rsid w:val="007420BB"/>
    <w:rsid w:val="007420FE"/>
    <w:rsid w:val="007427C7"/>
    <w:rsid w:val="00742BA6"/>
    <w:rsid w:val="00745578"/>
    <w:rsid w:val="00745EE2"/>
    <w:rsid w:val="00746817"/>
    <w:rsid w:val="00747A1A"/>
    <w:rsid w:val="007557A6"/>
    <w:rsid w:val="00766D42"/>
    <w:rsid w:val="00766DCF"/>
    <w:rsid w:val="007724E8"/>
    <w:rsid w:val="007744F8"/>
    <w:rsid w:val="00774EC3"/>
    <w:rsid w:val="00776456"/>
    <w:rsid w:val="007802A8"/>
    <w:rsid w:val="00785092"/>
    <w:rsid w:val="007854D8"/>
    <w:rsid w:val="007868DA"/>
    <w:rsid w:val="0079305B"/>
    <w:rsid w:val="00794ECB"/>
    <w:rsid w:val="00796339"/>
    <w:rsid w:val="00796B66"/>
    <w:rsid w:val="00796C9B"/>
    <w:rsid w:val="00797A3E"/>
    <w:rsid w:val="007A0A7C"/>
    <w:rsid w:val="007A38A1"/>
    <w:rsid w:val="007A3C14"/>
    <w:rsid w:val="007A47DE"/>
    <w:rsid w:val="007A61B3"/>
    <w:rsid w:val="007A71E4"/>
    <w:rsid w:val="007B1921"/>
    <w:rsid w:val="007B3EC2"/>
    <w:rsid w:val="007C06D6"/>
    <w:rsid w:val="007C1F35"/>
    <w:rsid w:val="007C262A"/>
    <w:rsid w:val="007C414E"/>
    <w:rsid w:val="007C6B6F"/>
    <w:rsid w:val="007C7587"/>
    <w:rsid w:val="007D5E6A"/>
    <w:rsid w:val="007D6B60"/>
    <w:rsid w:val="007D6CCE"/>
    <w:rsid w:val="007E11D1"/>
    <w:rsid w:val="007E27BA"/>
    <w:rsid w:val="007E69B1"/>
    <w:rsid w:val="007F0815"/>
    <w:rsid w:val="007F0E1C"/>
    <w:rsid w:val="007F3167"/>
    <w:rsid w:val="007F6679"/>
    <w:rsid w:val="007F6CD8"/>
    <w:rsid w:val="007F7983"/>
    <w:rsid w:val="008005B2"/>
    <w:rsid w:val="00801582"/>
    <w:rsid w:val="00803E47"/>
    <w:rsid w:val="00812928"/>
    <w:rsid w:val="008133C7"/>
    <w:rsid w:val="008141F2"/>
    <w:rsid w:val="00814BF0"/>
    <w:rsid w:val="0081555C"/>
    <w:rsid w:val="00816B55"/>
    <w:rsid w:val="00817F21"/>
    <w:rsid w:val="0082352A"/>
    <w:rsid w:val="00827F9B"/>
    <w:rsid w:val="00830420"/>
    <w:rsid w:val="00833279"/>
    <w:rsid w:val="008334B8"/>
    <w:rsid w:val="008370DC"/>
    <w:rsid w:val="008378F8"/>
    <w:rsid w:val="00841775"/>
    <w:rsid w:val="00843083"/>
    <w:rsid w:val="00846EB4"/>
    <w:rsid w:val="00852D33"/>
    <w:rsid w:val="00855084"/>
    <w:rsid w:val="00860939"/>
    <w:rsid w:val="00865977"/>
    <w:rsid w:val="00867E91"/>
    <w:rsid w:val="00873052"/>
    <w:rsid w:val="00874261"/>
    <w:rsid w:val="008757CF"/>
    <w:rsid w:val="008801F7"/>
    <w:rsid w:val="008806DA"/>
    <w:rsid w:val="00880D58"/>
    <w:rsid w:val="00883AD9"/>
    <w:rsid w:val="00886885"/>
    <w:rsid w:val="008870D8"/>
    <w:rsid w:val="00893477"/>
    <w:rsid w:val="00897301"/>
    <w:rsid w:val="008979B0"/>
    <w:rsid w:val="008A44EA"/>
    <w:rsid w:val="008A5A90"/>
    <w:rsid w:val="008A733B"/>
    <w:rsid w:val="008A7E3E"/>
    <w:rsid w:val="008C2E86"/>
    <w:rsid w:val="008C3C4C"/>
    <w:rsid w:val="008C6B09"/>
    <w:rsid w:val="008D1FEF"/>
    <w:rsid w:val="008D2688"/>
    <w:rsid w:val="008D6A34"/>
    <w:rsid w:val="008E0118"/>
    <w:rsid w:val="008E07B2"/>
    <w:rsid w:val="008E5141"/>
    <w:rsid w:val="008E562A"/>
    <w:rsid w:val="008F6667"/>
    <w:rsid w:val="00903210"/>
    <w:rsid w:val="0090403E"/>
    <w:rsid w:val="00906217"/>
    <w:rsid w:val="009076D9"/>
    <w:rsid w:val="009110EB"/>
    <w:rsid w:val="00914EA7"/>
    <w:rsid w:val="00915A6B"/>
    <w:rsid w:val="0091766B"/>
    <w:rsid w:val="00917838"/>
    <w:rsid w:val="00920B08"/>
    <w:rsid w:val="00921B7E"/>
    <w:rsid w:val="00925760"/>
    <w:rsid w:val="00926D4F"/>
    <w:rsid w:val="00932CEF"/>
    <w:rsid w:val="009333C8"/>
    <w:rsid w:val="009408C1"/>
    <w:rsid w:val="00940F6A"/>
    <w:rsid w:val="00941E3D"/>
    <w:rsid w:val="00942CB3"/>
    <w:rsid w:val="00945915"/>
    <w:rsid w:val="00951E16"/>
    <w:rsid w:val="009536B2"/>
    <w:rsid w:val="009537F8"/>
    <w:rsid w:val="009547B9"/>
    <w:rsid w:val="00954C67"/>
    <w:rsid w:val="00965017"/>
    <w:rsid w:val="00965FEE"/>
    <w:rsid w:val="009716DE"/>
    <w:rsid w:val="009749F9"/>
    <w:rsid w:val="00976809"/>
    <w:rsid w:val="00983E81"/>
    <w:rsid w:val="00995AC1"/>
    <w:rsid w:val="009979F2"/>
    <w:rsid w:val="00997FD4"/>
    <w:rsid w:val="009A4E11"/>
    <w:rsid w:val="009A5A7D"/>
    <w:rsid w:val="009A70D2"/>
    <w:rsid w:val="009A7F97"/>
    <w:rsid w:val="009B1191"/>
    <w:rsid w:val="009B452E"/>
    <w:rsid w:val="009C27D5"/>
    <w:rsid w:val="009C42CA"/>
    <w:rsid w:val="009C46EF"/>
    <w:rsid w:val="009C5DD5"/>
    <w:rsid w:val="009D2197"/>
    <w:rsid w:val="009E5203"/>
    <w:rsid w:val="009E6E9C"/>
    <w:rsid w:val="009F0560"/>
    <w:rsid w:val="009F0875"/>
    <w:rsid w:val="009F43B6"/>
    <w:rsid w:val="00A017B6"/>
    <w:rsid w:val="00A02E7C"/>
    <w:rsid w:val="00A03456"/>
    <w:rsid w:val="00A054A3"/>
    <w:rsid w:val="00A060C5"/>
    <w:rsid w:val="00A15ECA"/>
    <w:rsid w:val="00A23398"/>
    <w:rsid w:val="00A26D5C"/>
    <w:rsid w:val="00A31F1F"/>
    <w:rsid w:val="00A32A44"/>
    <w:rsid w:val="00A335B9"/>
    <w:rsid w:val="00A35851"/>
    <w:rsid w:val="00A365DF"/>
    <w:rsid w:val="00A4323E"/>
    <w:rsid w:val="00A439C0"/>
    <w:rsid w:val="00A4635A"/>
    <w:rsid w:val="00A46933"/>
    <w:rsid w:val="00A472CC"/>
    <w:rsid w:val="00A554E4"/>
    <w:rsid w:val="00A57BA0"/>
    <w:rsid w:val="00A6282A"/>
    <w:rsid w:val="00A63244"/>
    <w:rsid w:val="00A77737"/>
    <w:rsid w:val="00A833C8"/>
    <w:rsid w:val="00A835CE"/>
    <w:rsid w:val="00A86079"/>
    <w:rsid w:val="00A86D35"/>
    <w:rsid w:val="00A96FF6"/>
    <w:rsid w:val="00A97959"/>
    <w:rsid w:val="00AA0486"/>
    <w:rsid w:val="00AA1D15"/>
    <w:rsid w:val="00AA50C7"/>
    <w:rsid w:val="00AA7D46"/>
    <w:rsid w:val="00AC06BA"/>
    <w:rsid w:val="00AC0956"/>
    <w:rsid w:val="00AC739C"/>
    <w:rsid w:val="00AD0D5F"/>
    <w:rsid w:val="00AD26B8"/>
    <w:rsid w:val="00AD3EE4"/>
    <w:rsid w:val="00AD5771"/>
    <w:rsid w:val="00AE6016"/>
    <w:rsid w:val="00AE694B"/>
    <w:rsid w:val="00AF22D8"/>
    <w:rsid w:val="00AF2892"/>
    <w:rsid w:val="00AF3534"/>
    <w:rsid w:val="00B0027D"/>
    <w:rsid w:val="00B056D7"/>
    <w:rsid w:val="00B06BD1"/>
    <w:rsid w:val="00B13414"/>
    <w:rsid w:val="00B14598"/>
    <w:rsid w:val="00B146CA"/>
    <w:rsid w:val="00B15263"/>
    <w:rsid w:val="00B17F41"/>
    <w:rsid w:val="00B24DBD"/>
    <w:rsid w:val="00B27832"/>
    <w:rsid w:val="00B27A4B"/>
    <w:rsid w:val="00B30B62"/>
    <w:rsid w:val="00B4097C"/>
    <w:rsid w:val="00B47687"/>
    <w:rsid w:val="00B47B12"/>
    <w:rsid w:val="00B53603"/>
    <w:rsid w:val="00B53924"/>
    <w:rsid w:val="00B6276C"/>
    <w:rsid w:val="00B64FA6"/>
    <w:rsid w:val="00B66564"/>
    <w:rsid w:val="00B6762B"/>
    <w:rsid w:val="00B71E56"/>
    <w:rsid w:val="00B76ABC"/>
    <w:rsid w:val="00B81818"/>
    <w:rsid w:val="00B84F96"/>
    <w:rsid w:val="00B87420"/>
    <w:rsid w:val="00B9011B"/>
    <w:rsid w:val="00B92BA1"/>
    <w:rsid w:val="00B9375A"/>
    <w:rsid w:val="00B95138"/>
    <w:rsid w:val="00B96990"/>
    <w:rsid w:val="00B96E4F"/>
    <w:rsid w:val="00BA0414"/>
    <w:rsid w:val="00BA16B7"/>
    <w:rsid w:val="00BA1DA4"/>
    <w:rsid w:val="00BA30D7"/>
    <w:rsid w:val="00BA73B9"/>
    <w:rsid w:val="00BB11A2"/>
    <w:rsid w:val="00BC1A25"/>
    <w:rsid w:val="00BC1CE4"/>
    <w:rsid w:val="00BC7F4D"/>
    <w:rsid w:val="00BD17EE"/>
    <w:rsid w:val="00BE21B5"/>
    <w:rsid w:val="00BE63DA"/>
    <w:rsid w:val="00BF41D3"/>
    <w:rsid w:val="00BF4A1A"/>
    <w:rsid w:val="00C02593"/>
    <w:rsid w:val="00C05B3C"/>
    <w:rsid w:val="00C173A9"/>
    <w:rsid w:val="00C210BB"/>
    <w:rsid w:val="00C2139A"/>
    <w:rsid w:val="00C2230A"/>
    <w:rsid w:val="00C22746"/>
    <w:rsid w:val="00C22CFF"/>
    <w:rsid w:val="00C2387A"/>
    <w:rsid w:val="00C241C5"/>
    <w:rsid w:val="00C2531E"/>
    <w:rsid w:val="00C26D34"/>
    <w:rsid w:val="00C27934"/>
    <w:rsid w:val="00C33827"/>
    <w:rsid w:val="00C348A8"/>
    <w:rsid w:val="00C37DDB"/>
    <w:rsid w:val="00C4031D"/>
    <w:rsid w:val="00C42F6A"/>
    <w:rsid w:val="00C507B4"/>
    <w:rsid w:val="00C54533"/>
    <w:rsid w:val="00C554AE"/>
    <w:rsid w:val="00C560A8"/>
    <w:rsid w:val="00C56BE4"/>
    <w:rsid w:val="00C57E3B"/>
    <w:rsid w:val="00C65A85"/>
    <w:rsid w:val="00C6605A"/>
    <w:rsid w:val="00C66078"/>
    <w:rsid w:val="00C7121E"/>
    <w:rsid w:val="00C7201C"/>
    <w:rsid w:val="00C800A1"/>
    <w:rsid w:val="00C8159F"/>
    <w:rsid w:val="00C82C49"/>
    <w:rsid w:val="00C84738"/>
    <w:rsid w:val="00C876AA"/>
    <w:rsid w:val="00CA039A"/>
    <w:rsid w:val="00CA05D7"/>
    <w:rsid w:val="00CA1541"/>
    <w:rsid w:val="00CA28A1"/>
    <w:rsid w:val="00CA5180"/>
    <w:rsid w:val="00CA7197"/>
    <w:rsid w:val="00CB272B"/>
    <w:rsid w:val="00CB6B4F"/>
    <w:rsid w:val="00CB77FA"/>
    <w:rsid w:val="00CC189D"/>
    <w:rsid w:val="00CC2206"/>
    <w:rsid w:val="00CC22DB"/>
    <w:rsid w:val="00CC51B6"/>
    <w:rsid w:val="00CF04BA"/>
    <w:rsid w:val="00CF0F7B"/>
    <w:rsid w:val="00CF114D"/>
    <w:rsid w:val="00CF62C3"/>
    <w:rsid w:val="00D0052E"/>
    <w:rsid w:val="00D011B9"/>
    <w:rsid w:val="00D03A78"/>
    <w:rsid w:val="00D0407F"/>
    <w:rsid w:val="00D07197"/>
    <w:rsid w:val="00D13C9E"/>
    <w:rsid w:val="00D143B7"/>
    <w:rsid w:val="00D16A83"/>
    <w:rsid w:val="00D22325"/>
    <w:rsid w:val="00D261F4"/>
    <w:rsid w:val="00D30EEB"/>
    <w:rsid w:val="00D321BF"/>
    <w:rsid w:val="00D3289D"/>
    <w:rsid w:val="00D352C2"/>
    <w:rsid w:val="00D362D9"/>
    <w:rsid w:val="00D42BA9"/>
    <w:rsid w:val="00D43E93"/>
    <w:rsid w:val="00D46422"/>
    <w:rsid w:val="00D51ACB"/>
    <w:rsid w:val="00D52434"/>
    <w:rsid w:val="00D544AA"/>
    <w:rsid w:val="00D56D63"/>
    <w:rsid w:val="00D6250A"/>
    <w:rsid w:val="00D673AF"/>
    <w:rsid w:val="00D6773C"/>
    <w:rsid w:val="00D67A86"/>
    <w:rsid w:val="00D755CD"/>
    <w:rsid w:val="00D76E9E"/>
    <w:rsid w:val="00D81FD7"/>
    <w:rsid w:val="00DB003A"/>
    <w:rsid w:val="00DB23BD"/>
    <w:rsid w:val="00DB274D"/>
    <w:rsid w:val="00DB335E"/>
    <w:rsid w:val="00DB6EA9"/>
    <w:rsid w:val="00DB7804"/>
    <w:rsid w:val="00DC3B4F"/>
    <w:rsid w:val="00DC507D"/>
    <w:rsid w:val="00DC7BD7"/>
    <w:rsid w:val="00DD2445"/>
    <w:rsid w:val="00DD3FB7"/>
    <w:rsid w:val="00DE4F9E"/>
    <w:rsid w:val="00DE7EC2"/>
    <w:rsid w:val="00DF5BC6"/>
    <w:rsid w:val="00E009B3"/>
    <w:rsid w:val="00E11C56"/>
    <w:rsid w:val="00E1348E"/>
    <w:rsid w:val="00E1588B"/>
    <w:rsid w:val="00E26FD8"/>
    <w:rsid w:val="00E2749D"/>
    <w:rsid w:val="00E27925"/>
    <w:rsid w:val="00E27D0C"/>
    <w:rsid w:val="00E3143B"/>
    <w:rsid w:val="00E31513"/>
    <w:rsid w:val="00E3663A"/>
    <w:rsid w:val="00E4107F"/>
    <w:rsid w:val="00E41C69"/>
    <w:rsid w:val="00E4437C"/>
    <w:rsid w:val="00E4526B"/>
    <w:rsid w:val="00E5360A"/>
    <w:rsid w:val="00E6743D"/>
    <w:rsid w:val="00E71DB5"/>
    <w:rsid w:val="00E749DB"/>
    <w:rsid w:val="00E74A87"/>
    <w:rsid w:val="00E75B07"/>
    <w:rsid w:val="00E81676"/>
    <w:rsid w:val="00E85925"/>
    <w:rsid w:val="00E87581"/>
    <w:rsid w:val="00E9197D"/>
    <w:rsid w:val="00E933BE"/>
    <w:rsid w:val="00E95230"/>
    <w:rsid w:val="00E95E0E"/>
    <w:rsid w:val="00EA2A05"/>
    <w:rsid w:val="00EA4773"/>
    <w:rsid w:val="00EA62C5"/>
    <w:rsid w:val="00EB1181"/>
    <w:rsid w:val="00EB192A"/>
    <w:rsid w:val="00ED15E6"/>
    <w:rsid w:val="00ED53F0"/>
    <w:rsid w:val="00EE3145"/>
    <w:rsid w:val="00EE4257"/>
    <w:rsid w:val="00EE497F"/>
    <w:rsid w:val="00EE5CA6"/>
    <w:rsid w:val="00EE63C4"/>
    <w:rsid w:val="00EE7CE8"/>
    <w:rsid w:val="00EF216C"/>
    <w:rsid w:val="00EF3958"/>
    <w:rsid w:val="00F03387"/>
    <w:rsid w:val="00F057AD"/>
    <w:rsid w:val="00F05946"/>
    <w:rsid w:val="00F10F14"/>
    <w:rsid w:val="00F140DD"/>
    <w:rsid w:val="00F16ED9"/>
    <w:rsid w:val="00F176F6"/>
    <w:rsid w:val="00F17DFC"/>
    <w:rsid w:val="00F20696"/>
    <w:rsid w:val="00F20C1E"/>
    <w:rsid w:val="00F2575D"/>
    <w:rsid w:val="00F25911"/>
    <w:rsid w:val="00F261C6"/>
    <w:rsid w:val="00F306A8"/>
    <w:rsid w:val="00F40C5C"/>
    <w:rsid w:val="00F50108"/>
    <w:rsid w:val="00F57698"/>
    <w:rsid w:val="00F60141"/>
    <w:rsid w:val="00F66BF1"/>
    <w:rsid w:val="00F674D8"/>
    <w:rsid w:val="00F731D3"/>
    <w:rsid w:val="00F7475F"/>
    <w:rsid w:val="00F8251B"/>
    <w:rsid w:val="00F8266E"/>
    <w:rsid w:val="00F830A4"/>
    <w:rsid w:val="00F8324E"/>
    <w:rsid w:val="00F87CE8"/>
    <w:rsid w:val="00F90C2F"/>
    <w:rsid w:val="00F952DA"/>
    <w:rsid w:val="00F95C1F"/>
    <w:rsid w:val="00FA6406"/>
    <w:rsid w:val="00FB266B"/>
    <w:rsid w:val="00FB2A8E"/>
    <w:rsid w:val="00FB3370"/>
    <w:rsid w:val="00FB6ACF"/>
    <w:rsid w:val="00FC04E4"/>
    <w:rsid w:val="00FC6ECF"/>
    <w:rsid w:val="00FD03B3"/>
    <w:rsid w:val="00FD44DE"/>
    <w:rsid w:val="00FE3C20"/>
    <w:rsid w:val="00FF2B7F"/>
    <w:rsid w:val="00FF3C39"/>
    <w:rsid w:val="00FF5C8C"/>
    <w:rsid w:val="00FF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B8D8EDD"/>
  <w15:docId w15:val="{6EA8C373-D132-4CD9-9752-DE37E7971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2A23"/>
    <w:pPr>
      <w:spacing w:after="200" w:line="276" w:lineRule="auto"/>
    </w:pPr>
    <w:rPr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7C414E"/>
    <w:pPr>
      <w:keepNext/>
      <w:tabs>
        <w:tab w:val="left" w:pos="2552"/>
      </w:tabs>
      <w:spacing w:after="0" w:line="240" w:lineRule="auto"/>
      <w:jc w:val="center"/>
      <w:outlineLvl w:val="0"/>
    </w:pPr>
    <w:rPr>
      <w:rFonts w:ascii="Arial" w:eastAsia="Times New Roman" w:hAnsi="Arial"/>
      <w:b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306161"/>
    <w:pPr>
      <w:keepNext/>
      <w:spacing w:before="240" w:after="60"/>
      <w:outlineLvl w:val="1"/>
    </w:pPr>
    <w:rPr>
      <w:rFonts w:ascii="Tahoma" w:eastAsia="Times New Roman" w:hAnsi="Tahoma"/>
      <w:b/>
      <w:bCs/>
      <w:iCs/>
      <w:sz w:val="20"/>
      <w:szCs w:val="28"/>
    </w:rPr>
  </w:style>
  <w:style w:type="paragraph" w:styleId="Nagwek3">
    <w:name w:val="heading 3"/>
    <w:basedOn w:val="Normalny"/>
    <w:next w:val="Normalny"/>
    <w:link w:val="Nagwek3Znak"/>
    <w:qFormat/>
    <w:locked/>
    <w:rsid w:val="007C414E"/>
    <w:pPr>
      <w:keepNext/>
      <w:spacing w:after="0" w:line="240" w:lineRule="auto"/>
      <w:outlineLvl w:val="2"/>
    </w:pPr>
    <w:rPr>
      <w:rFonts w:ascii="Arial Narrow" w:eastAsia="Times New Roman" w:hAnsi="Arial Narrow" w:cs="Arial"/>
      <w:b/>
      <w:bCs/>
      <w:szCs w:val="16"/>
      <w:lang w:eastAsia="pl-PL"/>
    </w:rPr>
  </w:style>
  <w:style w:type="paragraph" w:styleId="Nagwek4">
    <w:name w:val="heading 4"/>
    <w:basedOn w:val="Normalny"/>
    <w:next w:val="Normalny"/>
    <w:link w:val="Nagwek4Znak"/>
    <w:unhideWhenUsed/>
    <w:qFormat/>
    <w:locked/>
    <w:rsid w:val="00E71DB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locked/>
    <w:rsid w:val="0030616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</w:rPr>
  </w:style>
  <w:style w:type="paragraph" w:styleId="Nagwek8">
    <w:name w:val="heading 8"/>
    <w:basedOn w:val="Normalny"/>
    <w:next w:val="Normalny"/>
    <w:link w:val="Nagwek8Znak"/>
    <w:qFormat/>
    <w:locked/>
    <w:rsid w:val="00E71DB5"/>
    <w:pPr>
      <w:tabs>
        <w:tab w:val="num" w:pos="0"/>
      </w:tabs>
      <w:suppressAutoHyphens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/>
      <w:i/>
      <w:iCs/>
      <w:sz w:val="24"/>
      <w:szCs w:val="24"/>
      <w:lang w:val="x-none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qFormat/>
    <w:rsid w:val="000E44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locked/>
    <w:rsid w:val="000E44E7"/>
    <w:rPr>
      <w:rFonts w:cs="Times New Roman"/>
    </w:rPr>
  </w:style>
  <w:style w:type="paragraph" w:styleId="Stopka">
    <w:name w:val="footer"/>
    <w:basedOn w:val="Normalny"/>
    <w:link w:val="StopkaZnak"/>
    <w:rsid w:val="000E44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locked/>
    <w:rsid w:val="000E44E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rsid w:val="000E4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0E44E7"/>
    <w:rPr>
      <w:rFonts w:ascii="Tahoma" w:hAnsi="Tahoma" w:cs="Tahoma"/>
      <w:sz w:val="16"/>
      <w:szCs w:val="16"/>
    </w:rPr>
  </w:style>
  <w:style w:type="paragraph" w:styleId="Akapitzlist">
    <w:name w:val="List Paragraph"/>
    <w:aliases w:val="sw tekst,1.Nagłówek,L1,Numerowanie,List Paragraph,List Paragraph1,Akapit z listą5,Adresat stanowisko,Akapit z listą BS,CW_Lista,Normalny1,Akapit z listą3,Akapit z listą31,Wypunktowanie,Normal2,Akapit z listą1,Podsis rysunku,maz_wyliczenie"/>
    <w:basedOn w:val="Normalny"/>
    <w:link w:val="AkapitzlistZnak"/>
    <w:uiPriority w:val="34"/>
    <w:qFormat/>
    <w:rsid w:val="00D4642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261C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AC739C"/>
    <w:rPr>
      <w:rFonts w:cs="Times New Roman"/>
      <w:color w:val="0000FF"/>
      <w:u w:val="single"/>
    </w:rPr>
  </w:style>
  <w:style w:type="paragraph" w:customStyle="1" w:styleId="Standard">
    <w:name w:val="Standard"/>
    <w:qFormat/>
    <w:rsid w:val="00ED15E6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styleId="Bezodstpw">
    <w:name w:val="No Spacing"/>
    <w:qFormat/>
    <w:rsid w:val="00D43E93"/>
    <w:rPr>
      <w:lang w:eastAsia="en-US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3E93"/>
    <w:pPr>
      <w:spacing w:after="0" w:line="240" w:lineRule="auto"/>
    </w:pPr>
    <w:rPr>
      <w:rFonts w:ascii="Arial" w:eastAsia="Times New Roman" w:hAnsi="Arial"/>
      <w:sz w:val="20"/>
      <w:szCs w:val="20"/>
      <w:lang w:val="de-DE" w:eastAsia="de-D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3E93"/>
    <w:rPr>
      <w:rFonts w:ascii="Arial" w:eastAsia="Times New Roman" w:hAnsi="Arial"/>
      <w:sz w:val="20"/>
      <w:szCs w:val="20"/>
      <w:lang w:val="de-DE" w:eastAsia="de-DE"/>
    </w:rPr>
  </w:style>
  <w:style w:type="character" w:customStyle="1" w:styleId="AkapitzlistZnak">
    <w:name w:val="Akapit z listą Znak"/>
    <w:aliases w:val="sw tekst Znak,1.Nagłówek Znak,L1 Znak,Numerowanie Znak,List Paragraph Znak,List Paragraph1 Znak,Akapit z listą5 Znak,Adresat stanowisko Znak,Akapit z listą BS Znak,CW_Lista Znak,Normalny1 Znak,Akapit z listą3 Znak,Wypunktowanie Znak"/>
    <w:basedOn w:val="Domylnaczcionkaakapitu"/>
    <w:link w:val="Akapitzlist"/>
    <w:uiPriority w:val="34"/>
    <w:qFormat/>
    <w:locked/>
    <w:rsid w:val="001E7C79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basedOn w:val="Normalny"/>
    <w:rsid w:val="001E7C79"/>
    <w:pPr>
      <w:autoSpaceDE w:val="0"/>
      <w:autoSpaceDN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en-US"/>
    </w:rPr>
  </w:style>
  <w:style w:type="paragraph" w:customStyle="1" w:styleId="Domylnie">
    <w:name w:val="Domyślnie"/>
    <w:rsid w:val="001E7C79"/>
    <w:pPr>
      <w:widowControl w:val="0"/>
      <w:suppressAutoHyphens/>
    </w:pPr>
    <w:rPr>
      <w:rFonts w:ascii="Times New Roman" w:eastAsia="Arial Unicode MS" w:hAnsi="Times New Roman" w:cs="Arial Unicode MS"/>
      <w:color w:val="000000"/>
      <w:kern w:val="1"/>
      <w:sz w:val="24"/>
      <w:szCs w:val="24"/>
      <w:u w:color="000000"/>
    </w:rPr>
  </w:style>
  <w:style w:type="paragraph" w:customStyle="1" w:styleId="pkt">
    <w:name w:val="pkt"/>
    <w:autoRedefine/>
    <w:rsid w:val="001E7C79"/>
    <w:pPr>
      <w:widowControl w:val="0"/>
      <w:suppressAutoHyphens/>
      <w:spacing w:before="60" w:after="60"/>
      <w:ind w:left="851" w:hanging="295"/>
      <w:jc w:val="both"/>
    </w:pPr>
    <w:rPr>
      <w:rFonts w:ascii="Times New Roman" w:eastAsia="Times New Roman" w:hAnsi="Times New Roman"/>
      <w:color w:val="000000"/>
      <w:kern w:val="1"/>
      <w:sz w:val="24"/>
      <w:szCs w:val="24"/>
      <w:u w:color="000000"/>
    </w:rPr>
  </w:style>
  <w:style w:type="paragraph" w:customStyle="1" w:styleId="Default0">
    <w:name w:val="Default"/>
    <w:basedOn w:val="Normalny"/>
    <w:rsid w:val="001E7C79"/>
    <w:pPr>
      <w:autoSpaceDE w:val="0"/>
      <w:autoSpaceDN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Tekstpodstawowy">
    <w:name w:val="Body Text"/>
    <w:aliases w:val="Tekst podstawowy Znak2,Tekst podstawowy Znak Znak2,Tekst podstawowy Znak1 Znak,Tekst podstawowy Znak1 Znak Znak Znak,Tekst podstawowy Znak Znak Znak Znak Znak Znak,Tekst podstawowy Znak Znak1 Znak Znak Znak"/>
    <w:basedOn w:val="Normalny"/>
    <w:link w:val="TekstpodstawowyZnak"/>
    <w:rsid w:val="001E7C79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aliases w:val="Tekst podstawowy Znak2 Znak,Tekst podstawowy Znak Znak2 Znak,Tekst podstawowy Znak1 Znak Znak,Tekst podstawowy Znak1 Znak Znak Znak Znak,Tekst podstawowy Znak Znak Znak Znak Znak Znak Znak"/>
    <w:basedOn w:val="Domylnaczcionkaakapitu"/>
    <w:link w:val="Tekstpodstawowy"/>
    <w:uiPriority w:val="99"/>
    <w:rsid w:val="001E7C79"/>
    <w:rPr>
      <w:rFonts w:ascii="Times New Roman" w:eastAsia="Times New Roman" w:hAnsi="Times New Roman"/>
      <w:sz w:val="20"/>
      <w:szCs w:val="20"/>
    </w:rPr>
  </w:style>
  <w:style w:type="paragraph" w:customStyle="1" w:styleId="Domylne">
    <w:name w:val="Domyślne"/>
    <w:rsid w:val="00CF114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bdr w:val="nil"/>
    </w:rPr>
  </w:style>
  <w:style w:type="numbering" w:customStyle="1" w:styleId="Numery">
    <w:name w:val="Numery"/>
    <w:rsid w:val="00CF114D"/>
  </w:style>
  <w:style w:type="paragraph" w:customStyle="1" w:styleId="Nagwekistopka">
    <w:name w:val="Nagłówek i stopka"/>
    <w:rsid w:val="001E5A98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" w:eastAsia="Arial Unicode MS" w:hAnsi="Helvetica" w:cs="Arial Unicode MS"/>
      <w:color w:val="000000"/>
      <w:sz w:val="24"/>
      <w:szCs w:val="24"/>
      <w:bdr w:val="nil"/>
    </w:rPr>
  </w:style>
  <w:style w:type="character" w:customStyle="1" w:styleId="cze">
    <w:name w:val="Łącze"/>
    <w:rsid w:val="001E5A98"/>
    <w:rPr>
      <w:u w:val="single"/>
    </w:rPr>
  </w:style>
  <w:style w:type="character" w:customStyle="1" w:styleId="Hyperlink0">
    <w:name w:val="Hyperlink.0"/>
    <w:basedOn w:val="cze"/>
    <w:rsid w:val="001E5A98"/>
    <w:rPr>
      <w:sz w:val="16"/>
      <w:szCs w:val="16"/>
      <w:u w:val="single"/>
    </w:rPr>
  </w:style>
  <w:style w:type="numbering" w:customStyle="1" w:styleId="Punktor">
    <w:name w:val="Punktor"/>
    <w:rsid w:val="001E5A98"/>
    <w:pPr>
      <w:numPr>
        <w:numId w:val="2"/>
      </w:numPr>
    </w:pPr>
  </w:style>
  <w:style w:type="paragraph" w:customStyle="1" w:styleId="Style35">
    <w:name w:val="Style35"/>
    <w:basedOn w:val="Normalny"/>
    <w:rsid w:val="00607FA7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Domynie">
    <w:name w:val="Domy徑nie"/>
    <w:rsid w:val="00F2591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kern w:val="1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rsid w:val="00F25911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25911"/>
    <w:rPr>
      <w:rFonts w:ascii="Times New Roman" w:eastAsia="Times New Roman" w:hAnsi="Times New Roman"/>
      <w:sz w:val="20"/>
      <w:szCs w:val="20"/>
      <w:lang w:eastAsia="en-US"/>
    </w:rPr>
  </w:style>
  <w:style w:type="character" w:customStyle="1" w:styleId="BodytextArial">
    <w:name w:val="Body text + Arial"/>
    <w:aliases w:val="7,5 pt"/>
    <w:rsid w:val="00DC7BD7"/>
    <w:rPr>
      <w:rFonts w:ascii="Arial" w:hAnsi="Arial" w:cs="Arial"/>
      <w:spacing w:val="2"/>
      <w:sz w:val="15"/>
      <w:szCs w:val="15"/>
      <w:u w:val="none"/>
      <w:lang w:bidi="ar-SA"/>
    </w:rPr>
  </w:style>
  <w:style w:type="character" w:customStyle="1" w:styleId="BodytextArial1">
    <w:name w:val="Body text + Arial1"/>
    <w:aliases w:val="9,5 pt1"/>
    <w:rsid w:val="00DC7BD7"/>
    <w:rPr>
      <w:rFonts w:ascii="Arial" w:hAnsi="Arial" w:cs="Arial"/>
      <w:spacing w:val="2"/>
      <w:sz w:val="19"/>
      <w:szCs w:val="19"/>
      <w:u w:val="none"/>
      <w:lang w:bidi="ar-SA"/>
    </w:rPr>
  </w:style>
  <w:style w:type="paragraph" w:customStyle="1" w:styleId="Bodytext1">
    <w:name w:val="Body text1"/>
    <w:basedOn w:val="Normalny"/>
    <w:rsid w:val="00DC7BD7"/>
    <w:pPr>
      <w:widowControl w:val="0"/>
      <w:shd w:val="clear" w:color="auto" w:fill="FFFFFF"/>
      <w:spacing w:before="420" w:after="1200" w:line="240" w:lineRule="atLeast"/>
      <w:ind w:hanging="860"/>
    </w:pPr>
    <w:rPr>
      <w:rFonts w:ascii="Verdana" w:eastAsia="Times New Roman" w:hAnsi="Verdana"/>
      <w:spacing w:val="2"/>
      <w:sz w:val="18"/>
      <w:szCs w:val="18"/>
      <w:lang w:val="x-none" w:eastAsia="x-none"/>
    </w:rPr>
  </w:style>
  <w:style w:type="paragraph" w:customStyle="1" w:styleId="Bezodstpw1">
    <w:name w:val="Bez odstępów1"/>
    <w:link w:val="NoSpacingChar"/>
    <w:rsid w:val="00DC7BD7"/>
    <w:pPr>
      <w:tabs>
        <w:tab w:val="left" w:pos="284"/>
        <w:tab w:val="left" w:pos="1134"/>
        <w:tab w:val="left" w:pos="7088"/>
      </w:tabs>
    </w:pPr>
    <w:rPr>
      <w:rFonts w:ascii="Franklin Gothic Demi Cond" w:eastAsia="Times New Roman" w:hAnsi="Franklin Gothic Demi Cond"/>
      <w:sz w:val="18"/>
      <w:szCs w:val="18"/>
    </w:rPr>
  </w:style>
  <w:style w:type="character" w:customStyle="1" w:styleId="NoSpacingChar">
    <w:name w:val="No Spacing Char"/>
    <w:link w:val="Bezodstpw1"/>
    <w:locked/>
    <w:rsid w:val="00DC7BD7"/>
    <w:rPr>
      <w:rFonts w:ascii="Franklin Gothic Demi Cond" w:eastAsia="Times New Roman" w:hAnsi="Franklin Gothic Demi Cond"/>
      <w:sz w:val="18"/>
      <w:szCs w:val="18"/>
    </w:rPr>
  </w:style>
  <w:style w:type="character" w:customStyle="1" w:styleId="Bodytext81">
    <w:name w:val="Body text + 81"/>
    <w:rsid w:val="00DC7BD7"/>
    <w:rPr>
      <w:rFonts w:ascii="Arial" w:eastAsia="Gulim" w:hAnsi="Arial" w:cs="Arial"/>
      <w:i/>
      <w:iCs/>
      <w:strike w:val="0"/>
      <w:dstrike w:val="0"/>
      <w:spacing w:val="3"/>
      <w:sz w:val="17"/>
      <w:szCs w:val="17"/>
      <w:u w:val="none"/>
      <w:lang w:val="pl-PL" w:eastAsia="pl-PL" w:bidi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C67DF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F830A4"/>
    <w:pPr>
      <w:spacing w:before="100" w:beforeAutospacing="1" w:after="100" w:afterAutospacing="1" w:line="240" w:lineRule="auto"/>
    </w:pPr>
    <w:rPr>
      <w:rFonts w:eastAsiaTheme="minorHAnsi" w:cs="Calibri"/>
      <w:lang w:eastAsia="pl-PL"/>
    </w:rPr>
  </w:style>
  <w:style w:type="character" w:customStyle="1" w:styleId="Nagwek1Znak">
    <w:name w:val="Nagłówek 1 Znak"/>
    <w:basedOn w:val="Domylnaczcionkaakapitu"/>
    <w:link w:val="Nagwek1"/>
    <w:rsid w:val="007C414E"/>
    <w:rPr>
      <w:rFonts w:ascii="Arial" w:eastAsia="Times New Roman" w:hAnsi="Arial"/>
      <w:b/>
      <w:szCs w:val="24"/>
    </w:rPr>
  </w:style>
  <w:style w:type="character" w:customStyle="1" w:styleId="Nagwek3Znak">
    <w:name w:val="Nagłówek 3 Znak"/>
    <w:basedOn w:val="Domylnaczcionkaakapitu"/>
    <w:link w:val="Nagwek3"/>
    <w:rsid w:val="007C414E"/>
    <w:rPr>
      <w:rFonts w:ascii="Arial Narrow" w:eastAsia="Times New Roman" w:hAnsi="Arial Narrow" w:cs="Arial"/>
      <w:b/>
      <w:bCs/>
      <w:szCs w:val="16"/>
    </w:rPr>
  </w:style>
  <w:style w:type="paragraph" w:customStyle="1" w:styleId="tekstinformacji">
    <w:name w:val="tekst informacji"/>
    <w:basedOn w:val="Normalny"/>
    <w:rsid w:val="007C414E"/>
    <w:pPr>
      <w:tabs>
        <w:tab w:val="left" w:pos="567"/>
      </w:tabs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ytu">
    <w:name w:val="Title"/>
    <w:basedOn w:val="Normalny"/>
    <w:next w:val="Normalny"/>
    <w:link w:val="TytuZnak"/>
    <w:autoRedefine/>
    <w:qFormat/>
    <w:locked/>
    <w:rsid w:val="007C414E"/>
    <w:pPr>
      <w:spacing w:before="60" w:after="480" w:line="240" w:lineRule="auto"/>
      <w:outlineLvl w:val="0"/>
    </w:pPr>
    <w:rPr>
      <w:rFonts w:ascii="Arial" w:eastAsia="Times New Roman" w:hAnsi="Arial" w:cs="Arial"/>
      <w:b/>
      <w:kern w:val="28"/>
      <w:sz w:val="20"/>
      <w:szCs w:val="20"/>
      <w:lang w:val="en-GB" w:eastAsia="pl-PL"/>
    </w:rPr>
  </w:style>
  <w:style w:type="character" w:customStyle="1" w:styleId="TytuZnak">
    <w:name w:val="Tytuł Znak"/>
    <w:basedOn w:val="Domylnaczcionkaakapitu"/>
    <w:link w:val="Tytu"/>
    <w:rsid w:val="007C414E"/>
    <w:rPr>
      <w:rFonts w:ascii="Arial" w:eastAsia="Times New Roman" w:hAnsi="Arial" w:cs="Arial"/>
      <w:b/>
      <w:kern w:val="28"/>
      <w:sz w:val="20"/>
      <w:szCs w:val="20"/>
      <w:lang w:val="en-GB"/>
    </w:rPr>
  </w:style>
  <w:style w:type="paragraph" w:customStyle="1" w:styleId="adresat">
    <w:name w:val="adresat"/>
    <w:basedOn w:val="Normalny"/>
    <w:autoRedefine/>
    <w:rsid w:val="007C414E"/>
    <w:pPr>
      <w:tabs>
        <w:tab w:val="right" w:pos="7938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7C414E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C414E"/>
    <w:rPr>
      <w:rFonts w:ascii="Times New Roman" w:eastAsia="Times New Roman" w:hAnsi="Times New Roman"/>
      <w:sz w:val="24"/>
      <w:szCs w:val="24"/>
    </w:rPr>
  </w:style>
  <w:style w:type="character" w:customStyle="1" w:styleId="st">
    <w:name w:val="st"/>
    <w:rsid w:val="007C414E"/>
  </w:style>
  <w:style w:type="paragraph" w:styleId="Tekstprzypisukocowego">
    <w:name w:val="endnote text"/>
    <w:basedOn w:val="Normalny"/>
    <w:link w:val="TekstprzypisukocowegoZnak"/>
    <w:uiPriority w:val="99"/>
    <w:qFormat/>
    <w:rsid w:val="007C414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7C414E"/>
    <w:rPr>
      <w:rFonts w:ascii="Times New Roman" w:eastAsia="Times New Roman" w:hAnsi="Times New Roman"/>
      <w:sz w:val="20"/>
      <w:szCs w:val="20"/>
    </w:rPr>
  </w:style>
  <w:style w:type="character" w:styleId="Odwoanieprzypisukocowego">
    <w:name w:val="endnote reference"/>
    <w:uiPriority w:val="99"/>
    <w:qFormat/>
    <w:rsid w:val="007C414E"/>
    <w:rPr>
      <w:vertAlign w:val="superscript"/>
    </w:rPr>
  </w:style>
  <w:style w:type="character" w:styleId="Odwoaniedokomentarza">
    <w:name w:val="annotation reference"/>
    <w:uiPriority w:val="99"/>
    <w:unhideWhenUsed/>
    <w:rsid w:val="007C414E"/>
    <w:rPr>
      <w:rFonts w:cs="Times New Roman"/>
      <w:sz w:val="16"/>
      <w:szCs w:val="16"/>
    </w:rPr>
  </w:style>
  <w:style w:type="character" w:customStyle="1" w:styleId="Domylnaczcionkaakapitu1">
    <w:name w:val="Domyślna czcionka akapitu1"/>
    <w:qFormat/>
    <w:rsid w:val="007C414E"/>
  </w:style>
  <w:style w:type="character" w:customStyle="1" w:styleId="e24kjd">
    <w:name w:val="e24kjd"/>
    <w:rsid w:val="007C414E"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7C414E"/>
    <w:pPr>
      <w:spacing w:after="160"/>
    </w:pPr>
    <w:rPr>
      <w:rFonts w:ascii="Calibri" w:eastAsia="Calibri" w:hAnsi="Calibri"/>
      <w:b/>
      <w:bCs/>
      <w:lang w:val="pl-PL"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7C414E"/>
    <w:rPr>
      <w:rFonts w:ascii="Arial" w:eastAsia="Times New Roman" w:hAnsi="Arial"/>
      <w:b/>
      <w:bCs/>
      <w:sz w:val="20"/>
      <w:szCs w:val="20"/>
      <w:lang w:val="de-DE"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210B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210BB"/>
    <w:rPr>
      <w:lang w:eastAsia="en-US"/>
    </w:rPr>
  </w:style>
  <w:style w:type="paragraph" w:customStyle="1" w:styleId="Bezformatowania">
    <w:name w:val="Bez formatowania"/>
    <w:rsid w:val="00897301"/>
    <w:pPr>
      <w:suppressAutoHyphens/>
    </w:pPr>
    <w:rPr>
      <w:rFonts w:ascii="Helvetica" w:eastAsia="SimSun" w:hAnsi="Helvetica" w:cs="Arial Unicode MS"/>
      <w:color w:val="000000"/>
      <w:kern w:val="2"/>
      <w:sz w:val="24"/>
      <w:szCs w:val="24"/>
      <w:lang w:eastAsia="hi-IN" w:bidi="hi-IN"/>
    </w:rPr>
  </w:style>
  <w:style w:type="character" w:customStyle="1" w:styleId="Nagwek2Znak">
    <w:name w:val="Nagłówek 2 Znak"/>
    <w:basedOn w:val="Domylnaczcionkaakapitu"/>
    <w:link w:val="Nagwek2"/>
    <w:rsid w:val="00306161"/>
    <w:rPr>
      <w:rFonts w:ascii="Tahoma" w:eastAsia="Times New Roman" w:hAnsi="Tahoma"/>
      <w:b/>
      <w:bCs/>
      <w:iCs/>
      <w:sz w:val="20"/>
      <w:szCs w:val="28"/>
      <w:lang w:eastAsia="en-US"/>
    </w:rPr>
  </w:style>
  <w:style w:type="character" w:customStyle="1" w:styleId="Nagwek5Znak">
    <w:name w:val="Nagłówek 5 Znak"/>
    <w:basedOn w:val="Domylnaczcionkaakapitu"/>
    <w:link w:val="Nagwek5"/>
    <w:rsid w:val="00306161"/>
    <w:rPr>
      <w:rFonts w:asciiTheme="majorHAnsi" w:eastAsiaTheme="majorEastAsia" w:hAnsiTheme="majorHAnsi" w:cstheme="majorBidi"/>
      <w:color w:val="365F91" w:themeColor="accent1" w:themeShade="BF"/>
      <w:sz w:val="20"/>
      <w:lang w:eastAsia="en-US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306161"/>
    <w:pPr>
      <w:spacing w:after="0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306161"/>
    <w:rPr>
      <w:rFonts w:ascii="Tahoma" w:hAnsi="Tahoma" w:cs="Tahoma"/>
      <w:sz w:val="16"/>
      <w:szCs w:val="16"/>
      <w:lang w:eastAsia="en-US"/>
    </w:rPr>
  </w:style>
  <w:style w:type="paragraph" w:customStyle="1" w:styleId="Domy3flnie">
    <w:name w:val="Domyś3flnie"/>
    <w:rsid w:val="00306161"/>
    <w:pPr>
      <w:autoSpaceDE w:val="0"/>
      <w:autoSpaceDN w:val="0"/>
      <w:adjustRightInd w:val="0"/>
    </w:pPr>
    <w:rPr>
      <w:rFonts w:ascii="Liberation Serif" w:eastAsiaTheme="minorHAnsi" w:hAnsi="Liberation Serif"/>
      <w:sz w:val="24"/>
      <w:szCs w:val="24"/>
      <w:lang w:eastAsia="en-US"/>
    </w:rPr>
  </w:style>
  <w:style w:type="paragraph" w:customStyle="1" w:styleId="Tekstpodstawowy31">
    <w:name w:val="Tekst podstawowy 31"/>
    <w:basedOn w:val="Normalny"/>
    <w:rsid w:val="00306161"/>
    <w:pPr>
      <w:widowControl w:val="0"/>
      <w:suppressAutoHyphens/>
      <w:spacing w:after="0" w:line="240" w:lineRule="auto"/>
      <w:jc w:val="both"/>
    </w:pPr>
    <w:rPr>
      <w:rFonts w:ascii="Tahoma" w:eastAsia="Times New Roman" w:hAnsi="Tahoma"/>
      <w:sz w:val="24"/>
      <w:szCs w:val="20"/>
      <w:lang w:eastAsia="ar-SA"/>
    </w:rPr>
  </w:style>
  <w:style w:type="character" w:styleId="Pogrubienie">
    <w:name w:val="Strong"/>
    <w:basedOn w:val="Domylnaczcionkaakapitu"/>
    <w:uiPriority w:val="22"/>
    <w:qFormat/>
    <w:locked/>
    <w:rsid w:val="003A55E8"/>
    <w:rPr>
      <w:b/>
      <w:bCs/>
    </w:rPr>
  </w:style>
  <w:style w:type="paragraph" w:customStyle="1" w:styleId="xmsolistparagraph">
    <w:name w:val="x_msolistparagraph"/>
    <w:basedOn w:val="Normalny"/>
    <w:rsid w:val="00043AEA"/>
    <w:pPr>
      <w:spacing w:after="0" w:line="240" w:lineRule="auto"/>
      <w:ind w:left="720"/>
    </w:pPr>
    <w:rPr>
      <w:rFonts w:cs="Calibri"/>
      <w:lang w:eastAsia="pl-PL"/>
    </w:rPr>
  </w:style>
  <w:style w:type="paragraph" w:customStyle="1" w:styleId="xmsonormal">
    <w:name w:val="x_msonormal"/>
    <w:basedOn w:val="Normalny"/>
    <w:rsid w:val="00AE6016"/>
    <w:pPr>
      <w:spacing w:after="0" w:line="240" w:lineRule="auto"/>
    </w:pPr>
    <w:rPr>
      <w:rFonts w:cs="Calibri"/>
      <w:lang w:eastAsia="pl-PL"/>
    </w:rPr>
  </w:style>
  <w:style w:type="character" w:customStyle="1" w:styleId="Nagwek4Znak">
    <w:name w:val="Nagłówek 4 Znak"/>
    <w:basedOn w:val="Domylnaczcionkaakapitu"/>
    <w:link w:val="Nagwek4"/>
    <w:rsid w:val="00E71DB5"/>
    <w:rPr>
      <w:rFonts w:asciiTheme="majorHAnsi" w:eastAsiaTheme="majorEastAsia" w:hAnsiTheme="majorHAnsi" w:cstheme="majorBidi"/>
      <w:i/>
      <w:iCs/>
      <w:color w:val="365F91" w:themeColor="accent1" w:themeShade="BF"/>
      <w:lang w:eastAsia="en-US"/>
    </w:rPr>
  </w:style>
  <w:style w:type="character" w:customStyle="1" w:styleId="Nagwek8Znak">
    <w:name w:val="Nagłówek 8 Znak"/>
    <w:basedOn w:val="Domylnaczcionkaakapitu"/>
    <w:link w:val="Nagwek8"/>
    <w:rsid w:val="00E71DB5"/>
    <w:rPr>
      <w:rFonts w:ascii="Times New Roman" w:eastAsia="Times New Roman" w:hAnsi="Times New Roman"/>
      <w:i/>
      <w:iCs/>
      <w:sz w:val="24"/>
      <w:szCs w:val="24"/>
      <w:lang w:val="x-none" w:eastAsia="zh-CN"/>
    </w:rPr>
  </w:style>
  <w:style w:type="character" w:customStyle="1" w:styleId="Nagwek1Znak1">
    <w:name w:val="Nagłówek 1 Znak1"/>
    <w:rsid w:val="00E71DB5"/>
    <w:rPr>
      <w:rFonts w:eastAsia="Andale Sans UI" w:cs="Tahoma"/>
      <w:b/>
      <w:kern w:val="1"/>
      <w:sz w:val="24"/>
      <w:szCs w:val="24"/>
      <w:lang w:val="de-DE" w:eastAsia="fa-IR" w:bidi="fa-IR"/>
    </w:rPr>
  </w:style>
  <w:style w:type="character" w:customStyle="1" w:styleId="WW8Num4z0">
    <w:name w:val="WW8Num4z0"/>
    <w:rsid w:val="00E71DB5"/>
    <w:rPr>
      <w:rFonts w:ascii="Symbol" w:hAnsi="Symbol"/>
    </w:rPr>
  </w:style>
  <w:style w:type="character" w:customStyle="1" w:styleId="Znakinumeracji">
    <w:name w:val="Znaki numeracji"/>
    <w:rsid w:val="00E71DB5"/>
  </w:style>
  <w:style w:type="character" w:customStyle="1" w:styleId="Symbolewypunktowania">
    <w:name w:val="Symbole wypunktowania"/>
    <w:rsid w:val="00E71DB5"/>
    <w:rPr>
      <w:rFonts w:ascii="OpenSymbol" w:eastAsia="OpenSymbol" w:hAnsi="OpenSymbol" w:cs="OpenSymbol"/>
    </w:rPr>
  </w:style>
  <w:style w:type="character" w:customStyle="1" w:styleId="WW8Num10z0">
    <w:name w:val="WW8Num10z0"/>
    <w:rsid w:val="00E71DB5"/>
    <w:rPr>
      <w:rFonts w:ascii="Times New Roman" w:hAnsi="Times New Roman"/>
    </w:rPr>
  </w:style>
  <w:style w:type="character" w:customStyle="1" w:styleId="StopkaZnak1">
    <w:name w:val="Stopka Znak1"/>
    <w:basedOn w:val="Domylnaczcionkaakapitu1"/>
    <w:rsid w:val="00E71DB5"/>
  </w:style>
  <w:style w:type="character" w:customStyle="1" w:styleId="NagwekZnak1">
    <w:name w:val="Nagłówek Znak1"/>
    <w:basedOn w:val="Domylnaczcionkaakapitu1"/>
    <w:rsid w:val="00E71DB5"/>
  </w:style>
  <w:style w:type="character" w:customStyle="1" w:styleId="WWCharLFO6LVL1">
    <w:name w:val="WW_CharLFO6LVL1"/>
    <w:rsid w:val="00E71DB5"/>
    <w:rPr>
      <w:rFonts w:ascii="Symbol" w:hAnsi="Symbol"/>
    </w:rPr>
  </w:style>
  <w:style w:type="character" w:customStyle="1" w:styleId="WWCharLFO11LVL1">
    <w:name w:val="WW_CharLFO11LVL1"/>
    <w:rsid w:val="00E71DB5"/>
    <w:rPr>
      <w:rFonts w:ascii="Times New Roman" w:hAnsi="Times New Roman"/>
    </w:rPr>
  </w:style>
  <w:style w:type="character" w:customStyle="1" w:styleId="WWCharLFO15LVL1">
    <w:name w:val="WW_CharLFO15LVL1"/>
    <w:rsid w:val="00E71DB5"/>
    <w:rPr>
      <w:rFonts w:ascii="OpenSymbol" w:eastAsia="OpenSymbol" w:hAnsi="OpenSymbol" w:cs="OpenSymbol"/>
    </w:rPr>
  </w:style>
  <w:style w:type="character" w:customStyle="1" w:styleId="WWCharLFO15LVL2">
    <w:name w:val="WW_CharLFO15LVL2"/>
    <w:rsid w:val="00E71DB5"/>
    <w:rPr>
      <w:rFonts w:ascii="OpenSymbol" w:eastAsia="OpenSymbol" w:hAnsi="OpenSymbol" w:cs="OpenSymbol"/>
    </w:rPr>
  </w:style>
  <w:style w:type="character" w:customStyle="1" w:styleId="WWCharLFO15LVL3">
    <w:name w:val="WW_CharLFO15LVL3"/>
    <w:rsid w:val="00E71DB5"/>
    <w:rPr>
      <w:rFonts w:ascii="OpenSymbol" w:eastAsia="OpenSymbol" w:hAnsi="OpenSymbol" w:cs="OpenSymbol"/>
    </w:rPr>
  </w:style>
  <w:style w:type="character" w:customStyle="1" w:styleId="WWCharLFO15LVL4">
    <w:name w:val="WW_CharLFO15LVL4"/>
    <w:rsid w:val="00E71DB5"/>
    <w:rPr>
      <w:rFonts w:ascii="OpenSymbol" w:eastAsia="OpenSymbol" w:hAnsi="OpenSymbol" w:cs="OpenSymbol"/>
    </w:rPr>
  </w:style>
  <w:style w:type="character" w:customStyle="1" w:styleId="WWCharLFO15LVL5">
    <w:name w:val="WW_CharLFO15LVL5"/>
    <w:rsid w:val="00E71DB5"/>
    <w:rPr>
      <w:rFonts w:ascii="OpenSymbol" w:eastAsia="OpenSymbol" w:hAnsi="OpenSymbol" w:cs="OpenSymbol"/>
    </w:rPr>
  </w:style>
  <w:style w:type="character" w:customStyle="1" w:styleId="WWCharLFO15LVL6">
    <w:name w:val="WW_CharLFO15LVL6"/>
    <w:rsid w:val="00E71DB5"/>
    <w:rPr>
      <w:rFonts w:ascii="OpenSymbol" w:eastAsia="OpenSymbol" w:hAnsi="OpenSymbol" w:cs="OpenSymbol"/>
    </w:rPr>
  </w:style>
  <w:style w:type="character" w:customStyle="1" w:styleId="WWCharLFO15LVL7">
    <w:name w:val="WW_CharLFO15LVL7"/>
    <w:rsid w:val="00E71DB5"/>
    <w:rPr>
      <w:rFonts w:ascii="OpenSymbol" w:eastAsia="OpenSymbol" w:hAnsi="OpenSymbol" w:cs="OpenSymbol"/>
    </w:rPr>
  </w:style>
  <w:style w:type="character" w:customStyle="1" w:styleId="WWCharLFO15LVL8">
    <w:name w:val="WW_CharLFO15LVL8"/>
    <w:rsid w:val="00E71DB5"/>
    <w:rPr>
      <w:rFonts w:ascii="OpenSymbol" w:eastAsia="OpenSymbol" w:hAnsi="OpenSymbol" w:cs="OpenSymbol"/>
    </w:rPr>
  </w:style>
  <w:style w:type="character" w:customStyle="1" w:styleId="WWCharLFO15LVL9">
    <w:name w:val="WW_CharLFO15LVL9"/>
    <w:rsid w:val="00E71DB5"/>
    <w:rPr>
      <w:rFonts w:ascii="OpenSymbol" w:eastAsia="OpenSymbol" w:hAnsi="OpenSymbol" w:cs="OpenSymbol"/>
    </w:rPr>
  </w:style>
  <w:style w:type="character" w:customStyle="1" w:styleId="TekstpodstawowyZnak1">
    <w:name w:val="Tekst podstawowy Znak1"/>
    <w:rsid w:val="00E71DB5"/>
    <w:rPr>
      <w:rFonts w:eastAsia="Andale Sans UI" w:cs="Tahoma"/>
      <w:kern w:val="1"/>
      <w:sz w:val="24"/>
      <w:szCs w:val="24"/>
      <w:lang w:val="de-DE" w:eastAsia="fa-IR" w:bidi="fa-IR"/>
    </w:rPr>
  </w:style>
  <w:style w:type="paragraph" w:customStyle="1" w:styleId="Nagwek20">
    <w:name w:val="Nagłówek2"/>
    <w:basedOn w:val="Normalny"/>
    <w:next w:val="Tekstpodstawowy"/>
    <w:rsid w:val="00E71DB5"/>
    <w:pPr>
      <w:keepNext/>
      <w:widowControl w:val="0"/>
      <w:suppressAutoHyphens/>
      <w:spacing w:before="240" w:after="120" w:line="100" w:lineRule="atLeast"/>
      <w:textAlignment w:val="baseline"/>
    </w:pPr>
    <w:rPr>
      <w:rFonts w:ascii="Arial" w:eastAsia="MS PGothic" w:hAnsi="Arial" w:cs="Tahoma"/>
      <w:kern w:val="1"/>
      <w:sz w:val="28"/>
      <w:szCs w:val="28"/>
      <w:lang w:val="de-DE" w:eastAsia="fa-IR" w:bidi="fa-IR"/>
    </w:rPr>
  </w:style>
  <w:style w:type="paragraph" w:styleId="Lista">
    <w:name w:val="List"/>
    <w:basedOn w:val="Tekstpodstawowy"/>
    <w:rsid w:val="00E71DB5"/>
    <w:pPr>
      <w:widowControl w:val="0"/>
      <w:suppressAutoHyphens/>
      <w:spacing w:after="120" w:line="100" w:lineRule="atLeast"/>
      <w:jc w:val="left"/>
      <w:textAlignment w:val="baseline"/>
    </w:pPr>
    <w:rPr>
      <w:rFonts w:eastAsia="Andale Sans UI" w:cs="Tahoma"/>
      <w:kern w:val="1"/>
      <w:sz w:val="24"/>
      <w:szCs w:val="24"/>
      <w:lang w:val="de-DE" w:eastAsia="fa-IR" w:bidi="fa-IR"/>
    </w:rPr>
  </w:style>
  <w:style w:type="paragraph" w:customStyle="1" w:styleId="Podpis1">
    <w:name w:val="Podpis1"/>
    <w:basedOn w:val="Normalny"/>
    <w:rsid w:val="00E71DB5"/>
    <w:pPr>
      <w:widowControl w:val="0"/>
      <w:suppressLineNumbers/>
      <w:suppressAutoHyphens/>
      <w:spacing w:before="120" w:after="120" w:line="100" w:lineRule="atLeast"/>
      <w:textAlignment w:val="baseline"/>
    </w:pPr>
    <w:rPr>
      <w:rFonts w:ascii="Times New Roman" w:eastAsia="Andale Sans UI" w:hAnsi="Times New Roman" w:cs="Tahoma"/>
      <w:i/>
      <w:iCs/>
      <w:kern w:val="1"/>
      <w:sz w:val="24"/>
      <w:szCs w:val="24"/>
      <w:lang w:val="de-DE" w:eastAsia="fa-IR" w:bidi="fa-IR"/>
    </w:rPr>
  </w:style>
  <w:style w:type="paragraph" w:customStyle="1" w:styleId="Indeks">
    <w:name w:val="Indeks"/>
    <w:basedOn w:val="Normalny"/>
    <w:qFormat/>
    <w:rsid w:val="00E71DB5"/>
    <w:pPr>
      <w:widowControl w:val="0"/>
      <w:suppressLineNumbers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Tekstpodstawowywcity31">
    <w:name w:val="Tekst podstawowy wcięty 31"/>
    <w:basedOn w:val="Normalny"/>
    <w:rsid w:val="00E71DB5"/>
    <w:pPr>
      <w:widowControl w:val="0"/>
      <w:suppressAutoHyphens/>
      <w:spacing w:after="0" w:line="100" w:lineRule="atLeast"/>
      <w:ind w:left="284" w:hanging="284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StopkaZnak2">
    <w:name w:val="Stopka Znak2"/>
    <w:semiHidden/>
    <w:rsid w:val="00E71DB5"/>
    <w:rPr>
      <w:rFonts w:eastAsia="Andale Sans UI" w:cs="Tahoma"/>
      <w:kern w:val="1"/>
      <w:sz w:val="24"/>
      <w:szCs w:val="24"/>
      <w:lang w:val="de-DE" w:eastAsia="fa-IR" w:bidi="fa-IR"/>
    </w:rPr>
  </w:style>
  <w:style w:type="paragraph" w:customStyle="1" w:styleId="Zawartotabeli">
    <w:name w:val="Zawartość tabeli"/>
    <w:basedOn w:val="Akapitzlist"/>
    <w:qFormat/>
    <w:rsid w:val="00E71DB5"/>
    <w:pPr>
      <w:widowControl w:val="0"/>
      <w:suppressLineNumbers/>
      <w:suppressAutoHyphens/>
      <w:spacing w:line="100" w:lineRule="atLeast"/>
      <w:ind w:left="0"/>
      <w:contextualSpacing w:val="0"/>
    </w:pPr>
    <w:rPr>
      <w:rFonts w:eastAsia="SimSun" w:cs="Mangal"/>
      <w:kern w:val="1"/>
      <w:lang w:eastAsia="hi-IN" w:bidi="hi-IN"/>
    </w:rPr>
  </w:style>
  <w:style w:type="paragraph" w:customStyle="1" w:styleId="Nagwektabeli">
    <w:name w:val="Nagłówek tabeli"/>
    <w:basedOn w:val="Zawartotabeli"/>
    <w:qFormat/>
    <w:rsid w:val="00E71DB5"/>
    <w:pPr>
      <w:jc w:val="center"/>
    </w:pPr>
    <w:rPr>
      <w:b/>
      <w:bCs/>
    </w:rPr>
  </w:style>
  <w:style w:type="paragraph" w:customStyle="1" w:styleId="Nagwek10">
    <w:name w:val="Nagłówek1"/>
    <w:basedOn w:val="Akapitzlist"/>
    <w:next w:val="Tekstpodstawowy1"/>
    <w:rsid w:val="00E71DB5"/>
    <w:pPr>
      <w:keepNext/>
      <w:widowControl w:val="0"/>
      <w:suppressAutoHyphens/>
      <w:spacing w:before="240" w:after="120" w:line="100" w:lineRule="atLeast"/>
      <w:ind w:left="0"/>
      <w:contextualSpacing w:val="0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customStyle="1" w:styleId="Tekstpodstawowy1">
    <w:name w:val="Tekst podstawowy1"/>
    <w:basedOn w:val="Akapitzlist"/>
    <w:rsid w:val="00E71DB5"/>
    <w:pPr>
      <w:widowControl w:val="0"/>
      <w:suppressAutoHyphens/>
      <w:spacing w:after="120" w:line="100" w:lineRule="atLeast"/>
      <w:ind w:left="0"/>
      <w:contextualSpacing w:val="0"/>
      <w:textAlignment w:val="baseline"/>
    </w:pPr>
    <w:rPr>
      <w:rFonts w:eastAsia="Andale Sans UI" w:cs="Tahoma"/>
      <w:kern w:val="1"/>
      <w:lang w:val="de-DE" w:eastAsia="fa-IR" w:bidi="fa-IR"/>
    </w:rPr>
  </w:style>
  <w:style w:type="paragraph" w:styleId="Spistreci1">
    <w:name w:val="toc 1"/>
    <w:basedOn w:val="Normalny"/>
    <w:next w:val="Normalny"/>
    <w:locked/>
    <w:rsid w:val="00E71DB5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Numerstrony">
    <w:name w:val="page number"/>
    <w:basedOn w:val="Domylnaczcionkaakapitu"/>
    <w:rsid w:val="00E71DB5"/>
  </w:style>
  <w:style w:type="paragraph" w:customStyle="1" w:styleId="Tekstkomentarza1">
    <w:name w:val="Tekst komentarza1"/>
    <w:basedOn w:val="Normalny"/>
    <w:rsid w:val="00E71DB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rsid w:val="00E71DB5"/>
    <w:pPr>
      <w:widowControl w:val="0"/>
      <w:suppressAutoHyphens/>
      <w:spacing w:after="120" w:line="100" w:lineRule="atLeast"/>
      <w:ind w:left="283"/>
      <w:textAlignment w:val="baseline"/>
    </w:pPr>
    <w:rPr>
      <w:rFonts w:ascii="Times New Roman" w:eastAsia="Andale Sans UI" w:hAnsi="Times New Roman" w:cs="Tahoma"/>
      <w:kern w:val="1"/>
      <w:sz w:val="16"/>
      <w:szCs w:val="16"/>
      <w:lang w:val="de-DE" w:eastAsia="fa-IR" w:bidi="fa-IR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71DB5"/>
    <w:rPr>
      <w:rFonts w:ascii="Times New Roman" w:eastAsia="Andale Sans UI" w:hAnsi="Times New Roman" w:cs="Tahoma"/>
      <w:kern w:val="1"/>
      <w:sz w:val="16"/>
      <w:szCs w:val="16"/>
      <w:lang w:val="de-DE" w:eastAsia="fa-IR" w:bidi="fa-IR"/>
    </w:rPr>
  </w:style>
  <w:style w:type="paragraph" w:customStyle="1" w:styleId="Nagwek30">
    <w:name w:val="Nagłówek3"/>
    <w:basedOn w:val="Normalny"/>
    <w:rsid w:val="00E71DB5"/>
    <w:pPr>
      <w:widowControl w:val="0"/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E71DB5"/>
    <w:pPr>
      <w:spacing w:after="120"/>
    </w:pPr>
    <w:rPr>
      <w:rFonts w:eastAsia="Andale Sans UI"/>
      <w:lang w:val="de-DE" w:eastAsia="ja-JP" w:bidi="fa-IR"/>
    </w:rPr>
  </w:style>
  <w:style w:type="paragraph" w:customStyle="1" w:styleId="Nagwek11">
    <w:name w:val="Nagłówek 11"/>
    <w:basedOn w:val="Standard"/>
    <w:next w:val="Standard"/>
    <w:rsid w:val="00E71DB5"/>
    <w:pPr>
      <w:keepNext/>
      <w:jc w:val="center"/>
      <w:outlineLvl w:val="0"/>
    </w:pPr>
    <w:rPr>
      <w:rFonts w:eastAsia="Andale Sans UI"/>
      <w:b/>
      <w:lang w:val="de-DE" w:eastAsia="ja-JP" w:bidi="fa-IR"/>
    </w:rPr>
  </w:style>
  <w:style w:type="character" w:customStyle="1" w:styleId="Internetlink">
    <w:name w:val="Internet link"/>
    <w:rsid w:val="00E71DB5"/>
    <w:rPr>
      <w:color w:val="0000FF"/>
      <w:u w:val="single"/>
    </w:rPr>
  </w:style>
  <w:style w:type="paragraph" w:customStyle="1" w:styleId="Nagwek31">
    <w:name w:val="Nagłówek 31"/>
    <w:basedOn w:val="Standard"/>
    <w:next w:val="Standard"/>
    <w:rsid w:val="00E71DB5"/>
    <w:pPr>
      <w:keepNext/>
      <w:jc w:val="right"/>
      <w:outlineLvl w:val="2"/>
    </w:pPr>
    <w:rPr>
      <w:rFonts w:eastAsia="Andale Sans UI"/>
      <w:b/>
      <w:sz w:val="28"/>
      <w:lang w:val="de-DE" w:eastAsia="ja-JP" w:bidi="fa-IR"/>
    </w:rPr>
  </w:style>
  <w:style w:type="paragraph" w:customStyle="1" w:styleId="Tabelapozycja">
    <w:name w:val="Tabela pozycja"/>
    <w:basedOn w:val="Standard"/>
    <w:rsid w:val="00E71DB5"/>
    <w:rPr>
      <w:rFonts w:ascii="Arial" w:eastAsia="MS Outlook" w:hAnsi="Arial"/>
      <w:lang w:val="de-DE" w:eastAsia="ja-JP" w:bidi="fa-IR"/>
    </w:rPr>
  </w:style>
  <w:style w:type="character" w:styleId="UyteHipercze">
    <w:name w:val="FollowedHyperlink"/>
    <w:rsid w:val="00E71DB5"/>
    <w:rPr>
      <w:color w:val="800080"/>
      <w:u w:val="single"/>
    </w:rPr>
  </w:style>
  <w:style w:type="paragraph" w:customStyle="1" w:styleId="Styl">
    <w:name w:val="Styl"/>
    <w:rsid w:val="00E71DB5"/>
    <w:pPr>
      <w:widowControl w:val="0"/>
      <w:suppressAutoHyphens/>
      <w:autoSpaceDE w:val="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Styl2">
    <w:name w:val="Styl 2"/>
    <w:basedOn w:val="Normalny"/>
    <w:next w:val="Normalny"/>
    <w:rsid w:val="00E71DB5"/>
    <w:pPr>
      <w:widowControl w:val="0"/>
      <w:tabs>
        <w:tab w:val="num" w:pos="360"/>
        <w:tab w:val="center" w:pos="851"/>
      </w:tabs>
      <w:suppressAutoHyphens/>
      <w:spacing w:before="120" w:after="120" w:line="100" w:lineRule="atLeast"/>
      <w:ind w:left="360"/>
      <w:jc w:val="center"/>
    </w:pPr>
    <w:rPr>
      <w:rFonts w:ascii="Tahoma" w:eastAsia="Times New Roman" w:hAnsi="Tahoma" w:cs="Tahoma"/>
      <w:b/>
      <w:kern w:val="2"/>
      <w:szCs w:val="24"/>
      <w:lang w:val="en-US" w:eastAsia="fa-IR" w:bidi="fa-IR"/>
    </w:rPr>
  </w:style>
  <w:style w:type="numbering" w:customStyle="1" w:styleId="WW8Num16">
    <w:name w:val="WW8Num16"/>
    <w:basedOn w:val="Bezlisty"/>
    <w:rsid w:val="00E71DB5"/>
  </w:style>
  <w:style w:type="paragraph" w:customStyle="1" w:styleId="TableContents">
    <w:name w:val="Table Contents"/>
    <w:basedOn w:val="Standard"/>
    <w:rsid w:val="00E71DB5"/>
    <w:pPr>
      <w:suppressLineNumbers/>
    </w:pPr>
    <w:rPr>
      <w:rFonts w:eastAsia="Andale Sans UI"/>
      <w:lang w:val="en-US" w:eastAsia="en-US" w:bidi="en-US"/>
    </w:rPr>
  </w:style>
  <w:style w:type="paragraph" w:customStyle="1" w:styleId="Tabela">
    <w:name w:val="Tabela"/>
    <w:basedOn w:val="Podpis1"/>
    <w:rsid w:val="00E71DB5"/>
    <w:pPr>
      <w:spacing w:line="240" w:lineRule="auto"/>
      <w:textAlignment w:val="auto"/>
    </w:pPr>
    <w:rPr>
      <w:rFonts w:eastAsia="SimSun" w:cs="Mangal"/>
      <w:lang w:val="pl-PL" w:eastAsia="hi-IN" w:bidi="hi-IN"/>
    </w:rPr>
  </w:style>
  <w:style w:type="paragraph" w:customStyle="1" w:styleId="ft04p1">
    <w:name w:val="ft04p1"/>
    <w:basedOn w:val="Normalny"/>
    <w:rsid w:val="00E71D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E71DB5"/>
    <w:rPr>
      <w:b/>
      <w:i/>
      <w:spacing w:val="0"/>
    </w:rPr>
  </w:style>
  <w:style w:type="character" w:styleId="Odwoanieprzypisudolnego">
    <w:name w:val="footnote reference"/>
    <w:uiPriority w:val="99"/>
    <w:semiHidden/>
    <w:unhideWhenUsed/>
    <w:rsid w:val="00E71DB5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E71DB5"/>
    <w:pPr>
      <w:numPr>
        <w:numId w:val="4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E71DB5"/>
    <w:pPr>
      <w:numPr>
        <w:numId w:val="5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E71DB5"/>
    <w:pPr>
      <w:numPr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E71DB5"/>
    <w:pPr>
      <w:numPr>
        <w:ilvl w:val="1"/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E71DB5"/>
    <w:pPr>
      <w:numPr>
        <w:ilvl w:val="2"/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E71DB5"/>
    <w:pPr>
      <w:numPr>
        <w:ilvl w:val="3"/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table" w:customStyle="1" w:styleId="Tabela-Siatka1">
    <w:name w:val="Tabela - Siatka1"/>
    <w:basedOn w:val="Standardowy"/>
    <w:next w:val="Tabela-Siatka"/>
    <w:uiPriority w:val="59"/>
    <w:rsid w:val="00E71DB5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E71DB5"/>
  </w:style>
  <w:style w:type="paragraph" w:customStyle="1" w:styleId="StylSIWZv3">
    <w:name w:val="Styl SIWZ v3"/>
    <w:basedOn w:val="Akapitzlist"/>
    <w:qFormat/>
    <w:rsid w:val="00E71DB5"/>
    <w:pPr>
      <w:numPr>
        <w:numId w:val="7"/>
      </w:numPr>
      <w:tabs>
        <w:tab w:val="clear" w:pos="360"/>
      </w:tabs>
      <w:spacing w:before="120" w:after="240" w:line="276" w:lineRule="auto"/>
      <w:ind w:left="432" w:hanging="432"/>
      <w:contextualSpacing w:val="0"/>
      <w:jc w:val="both"/>
    </w:pPr>
    <w:rPr>
      <w:rFonts w:ascii="Calibri" w:eastAsia="Calibri" w:hAnsi="Calibri" w:cs="Calibri"/>
      <w:b/>
      <w:lang w:eastAsia="en-US"/>
    </w:rPr>
  </w:style>
  <w:style w:type="table" w:customStyle="1" w:styleId="Tabela-Siatka2">
    <w:name w:val="Tabela - Siatka2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E71DB5"/>
  </w:style>
  <w:style w:type="character" w:customStyle="1" w:styleId="czeinternetowe">
    <w:name w:val="Łącze internetowe"/>
    <w:uiPriority w:val="99"/>
    <w:rsid w:val="00E71DB5"/>
    <w:rPr>
      <w:rFonts w:cs="Times New Roman"/>
      <w:color w:val="0000FF"/>
      <w:u w:val="single"/>
    </w:rPr>
  </w:style>
  <w:style w:type="character" w:customStyle="1" w:styleId="Stylwiadomocie-mail161">
    <w:name w:val="Styl wiadomości e-mail 161"/>
    <w:semiHidden/>
    <w:qFormat/>
    <w:rsid w:val="00E71DB5"/>
    <w:rPr>
      <w:rFonts w:ascii="Verdana" w:hAnsi="Verdana" w:cs="Tahoma"/>
      <w:color w:val="00000A"/>
      <w:sz w:val="20"/>
      <w:szCs w:val="20"/>
      <w:u w:val="none"/>
      <w:effect w:val="none"/>
    </w:rPr>
  </w:style>
  <w:style w:type="character" w:customStyle="1" w:styleId="FontStyle11">
    <w:name w:val="Font Style11"/>
    <w:qFormat/>
    <w:rsid w:val="00E71DB5"/>
    <w:rPr>
      <w:rFonts w:ascii="Times New Roman" w:hAnsi="Times New Roman" w:cs="Times New Roman"/>
      <w:color w:val="000000"/>
      <w:sz w:val="22"/>
    </w:rPr>
  </w:style>
  <w:style w:type="character" w:customStyle="1" w:styleId="ListLabel1">
    <w:name w:val="ListLabel 1"/>
    <w:qFormat/>
    <w:rsid w:val="00E71DB5"/>
    <w:rPr>
      <w:rFonts w:cs="Times New Roman"/>
      <w:b w:val="0"/>
    </w:rPr>
  </w:style>
  <w:style w:type="character" w:customStyle="1" w:styleId="ListLabel2">
    <w:name w:val="ListLabel 2"/>
    <w:qFormat/>
    <w:rsid w:val="00E71DB5"/>
    <w:rPr>
      <w:rFonts w:cs="Times New Roman"/>
      <w:b/>
    </w:rPr>
  </w:style>
  <w:style w:type="character" w:customStyle="1" w:styleId="ListLabel3">
    <w:name w:val="ListLabel 3"/>
    <w:qFormat/>
    <w:rsid w:val="00E71DB5"/>
    <w:rPr>
      <w:rFonts w:cs="Times New Roman"/>
    </w:rPr>
  </w:style>
  <w:style w:type="paragraph" w:customStyle="1" w:styleId="Legenda1">
    <w:name w:val="Legenda1"/>
    <w:basedOn w:val="Normalny"/>
    <w:qFormat/>
    <w:rsid w:val="00E71DB5"/>
    <w:pPr>
      <w:suppressLineNumbers/>
      <w:suppressAutoHyphens/>
      <w:spacing w:before="120" w:after="120" w:line="240" w:lineRule="auto"/>
    </w:pPr>
    <w:rPr>
      <w:rFonts w:ascii="Arial" w:eastAsia="Batang" w:hAnsi="Arial" w:cs="Mangal"/>
      <w:i/>
      <w:iCs/>
      <w:color w:val="00000A"/>
      <w:sz w:val="24"/>
      <w:szCs w:val="24"/>
      <w:lang w:eastAsia="pl-PL"/>
    </w:rPr>
  </w:style>
  <w:style w:type="paragraph" w:customStyle="1" w:styleId="Stopka1">
    <w:name w:val="Stopka1"/>
    <w:basedOn w:val="Normalny"/>
    <w:uiPriority w:val="99"/>
    <w:rsid w:val="00E71DB5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table" w:customStyle="1" w:styleId="Tabela-Siatka8">
    <w:name w:val="Tabela - Siatka8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61">
    <w:name w:val="WW8Num161"/>
    <w:basedOn w:val="Bezlisty"/>
    <w:rsid w:val="00E71DB5"/>
    <w:pPr>
      <w:numPr>
        <w:numId w:val="8"/>
      </w:numPr>
    </w:pPr>
  </w:style>
  <w:style w:type="numbering" w:customStyle="1" w:styleId="WW8Num162">
    <w:name w:val="WW8Num162"/>
    <w:basedOn w:val="Bezlisty"/>
    <w:rsid w:val="00E71DB5"/>
  </w:style>
  <w:style w:type="numbering" w:customStyle="1" w:styleId="WW8Num163">
    <w:name w:val="WW8Num163"/>
    <w:basedOn w:val="Bezlisty"/>
    <w:rsid w:val="00E71DB5"/>
  </w:style>
  <w:style w:type="numbering" w:customStyle="1" w:styleId="WW8Num164">
    <w:name w:val="WW8Num164"/>
    <w:basedOn w:val="Bezlisty"/>
    <w:rsid w:val="00E71DB5"/>
  </w:style>
  <w:style w:type="numbering" w:customStyle="1" w:styleId="Bezlisty3">
    <w:name w:val="Bez listy3"/>
    <w:next w:val="Bezlisty"/>
    <w:semiHidden/>
    <w:rsid w:val="00E71DB5"/>
  </w:style>
  <w:style w:type="table" w:customStyle="1" w:styleId="Tabela-Siatka9">
    <w:name w:val="Tabela - Siatka9"/>
    <w:basedOn w:val="Standardowy"/>
    <w:next w:val="Tabela-Siatka"/>
    <w:rsid w:val="00E71DB5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mylnaczcionkaakapitu2">
    <w:name w:val="Domyślna czcionka akapitu2"/>
    <w:rsid w:val="00E71DB5"/>
  </w:style>
  <w:style w:type="character" w:customStyle="1" w:styleId="NagwekZnak2">
    <w:name w:val="Nagłówek Znak2"/>
    <w:uiPriority w:val="99"/>
    <w:rsid w:val="00E71DB5"/>
    <w:rPr>
      <w:rFonts w:eastAsia="Andale Sans UI" w:cs="Tahoma"/>
      <w:kern w:val="1"/>
      <w:sz w:val="24"/>
      <w:szCs w:val="24"/>
      <w:lang w:val="de-DE" w:eastAsia="fa-IR" w:bidi="fa-IR"/>
    </w:rPr>
  </w:style>
  <w:style w:type="paragraph" w:styleId="Tekstpodstawowy2">
    <w:name w:val="Body Text 2"/>
    <w:basedOn w:val="Normalny"/>
    <w:link w:val="Tekstpodstawowy2Znak"/>
    <w:rsid w:val="00E71DB5"/>
    <w:pPr>
      <w:spacing w:after="120" w:line="480" w:lineRule="auto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71DB5"/>
    <w:rPr>
      <w:rFonts w:ascii="Times New Roman" w:eastAsia="Times New Roman" w:hAnsi="Times New Roman"/>
      <w:sz w:val="24"/>
      <w:szCs w:val="20"/>
      <w:lang w:val="x-none" w:eastAsia="x-none"/>
    </w:rPr>
  </w:style>
  <w:style w:type="paragraph" w:customStyle="1" w:styleId="BodyText21">
    <w:name w:val="Body Text 21"/>
    <w:basedOn w:val="Normalny"/>
    <w:rsid w:val="00E71DB5"/>
    <w:pPr>
      <w:widowControl w:val="0"/>
      <w:suppressAutoHyphens/>
      <w:spacing w:after="0" w:line="36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Listanumerowana1">
    <w:name w:val="Lista numerowana1"/>
    <w:basedOn w:val="Normalny"/>
    <w:rsid w:val="00E71DB5"/>
    <w:pPr>
      <w:widowControl w:val="0"/>
      <w:numPr>
        <w:numId w:val="15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0"/>
      <w:lang w:eastAsia="ar-SA"/>
    </w:rPr>
  </w:style>
  <w:style w:type="numbering" w:customStyle="1" w:styleId="11111112">
    <w:name w:val="1 / 1.1 / 1.1.112"/>
    <w:rsid w:val="00E71DB5"/>
    <w:pPr>
      <w:numPr>
        <w:numId w:val="15"/>
      </w:numPr>
    </w:pPr>
  </w:style>
  <w:style w:type="paragraph" w:customStyle="1" w:styleId="WW-Tekstpodstawowy2">
    <w:name w:val="WW-Tekst podstawowy 2"/>
    <w:basedOn w:val="Normalny"/>
    <w:uiPriority w:val="99"/>
    <w:rsid w:val="00E71DB5"/>
    <w:pPr>
      <w:widowControl w:val="0"/>
      <w:pBdr>
        <w:top w:val="single" w:sz="2" w:space="1" w:color="000000"/>
        <w:left w:val="single" w:sz="2" w:space="1" w:color="000000"/>
        <w:bottom w:val="single" w:sz="2" w:space="0" w:color="000000"/>
        <w:right w:val="single" w:sz="2" w:space="3" w:color="000000"/>
      </w:pBdr>
      <w:suppressAutoHyphens/>
      <w:spacing w:after="0" w:line="480" w:lineRule="auto"/>
      <w:jc w:val="center"/>
    </w:pPr>
    <w:rPr>
      <w:rFonts w:ascii="Arial" w:eastAsia="Times New Roman" w:hAnsi="Arial" w:cs="Arial"/>
      <w:lang w:eastAsia="ar-SA"/>
    </w:rPr>
  </w:style>
  <w:style w:type="numbering" w:customStyle="1" w:styleId="WW8Num60">
    <w:name w:val="WW8Num60"/>
    <w:basedOn w:val="Bezlisty"/>
    <w:rsid w:val="00E71DB5"/>
    <w:pPr>
      <w:numPr>
        <w:numId w:val="93"/>
      </w:numPr>
    </w:pPr>
  </w:style>
  <w:style w:type="numbering" w:customStyle="1" w:styleId="WW8Num62">
    <w:name w:val="WW8Num62"/>
    <w:basedOn w:val="Bezlisty"/>
    <w:rsid w:val="00E71DB5"/>
    <w:pPr>
      <w:numPr>
        <w:numId w:val="94"/>
      </w:numPr>
    </w:pPr>
  </w:style>
  <w:style w:type="numbering" w:customStyle="1" w:styleId="Bezlisty4">
    <w:name w:val="Bez listy4"/>
    <w:next w:val="Bezlisty"/>
    <w:uiPriority w:val="99"/>
    <w:semiHidden/>
    <w:unhideWhenUsed/>
    <w:rsid w:val="00E71DB5"/>
  </w:style>
  <w:style w:type="table" w:customStyle="1" w:styleId="TableNormal">
    <w:name w:val="Table Normal"/>
    <w:rsid w:val="00E71DB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bsatzTableFormat">
    <w:name w:val="AbsatzTableFormat"/>
    <w:rsid w:val="00E71DB5"/>
    <w:pPr>
      <w:pBdr>
        <w:top w:val="nil"/>
        <w:left w:val="nil"/>
        <w:bottom w:val="nil"/>
        <w:right w:val="nil"/>
        <w:between w:val="nil"/>
        <w:bar w:val="nil"/>
      </w:pBdr>
      <w:suppressAutoHyphens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</w:rPr>
  </w:style>
  <w:style w:type="numbering" w:customStyle="1" w:styleId="WW8Num110">
    <w:name w:val="WW8Num110"/>
    <w:basedOn w:val="Bezlisty"/>
    <w:rsid w:val="00E71DB5"/>
    <w:pPr>
      <w:numPr>
        <w:numId w:val="19"/>
      </w:numPr>
    </w:pPr>
  </w:style>
  <w:style w:type="numbering" w:customStyle="1" w:styleId="WW8Num911">
    <w:name w:val="WW8Num911"/>
    <w:basedOn w:val="Bezlisty"/>
    <w:rsid w:val="00E71DB5"/>
    <w:pPr>
      <w:numPr>
        <w:numId w:val="20"/>
      </w:numPr>
    </w:pPr>
  </w:style>
  <w:style w:type="numbering" w:customStyle="1" w:styleId="WW8Num98">
    <w:name w:val="WW8Num98"/>
    <w:basedOn w:val="Bezlisty"/>
    <w:rsid w:val="00E71DB5"/>
    <w:pPr>
      <w:numPr>
        <w:numId w:val="21"/>
      </w:numPr>
    </w:pPr>
  </w:style>
  <w:style w:type="numbering" w:customStyle="1" w:styleId="WW8Num36">
    <w:name w:val="WW8Num36"/>
    <w:basedOn w:val="Bezlisty"/>
    <w:rsid w:val="00E71DB5"/>
    <w:pPr>
      <w:numPr>
        <w:numId w:val="22"/>
      </w:numPr>
    </w:pPr>
  </w:style>
  <w:style w:type="numbering" w:customStyle="1" w:styleId="WW8Num22">
    <w:name w:val="WW8Num22"/>
    <w:basedOn w:val="Bezlisty"/>
    <w:rsid w:val="00E71DB5"/>
    <w:pPr>
      <w:numPr>
        <w:numId w:val="23"/>
      </w:numPr>
    </w:pPr>
  </w:style>
  <w:style w:type="numbering" w:customStyle="1" w:styleId="WW8Num82">
    <w:name w:val="WW8Num82"/>
    <w:basedOn w:val="Bezlisty"/>
    <w:rsid w:val="00E71DB5"/>
    <w:pPr>
      <w:numPr>
        <w:numId w:val="24"/>
      </w:numPr>
    </w:pPr>
  </w:style>
  <w:style w:type="numbering" w:customStyle="1" w:styleId="WW8Num91">
    <w:name w:val="WW8Num91"/>
    <w:basedOn w:val="Bezlisty"/>
    <w:rsid w:val="00E71DB5"/>
    <w:pPr>
      <w:numPr>
        <w:numId w:val="25"/>
      </w:numPr>
    </w:pPr>
  </w:style>
  <w:style w:type="numbering" w:customStyle="1" w:styleId="Bezlisty5">
    <w:name w:val="Bez listy5"/>
    <w:next w:val="Bezlisty"/>
    <w:uiPriority w:val="99"/>
    <w:semiHidden/>
    <w:unhideWhenUsed/>
    <w:rsid w:val="00E71DB5"/>
  </w:style>
  <w:style w:type="character" w:customStyle="1" w:styleId="WW8Num2z0">
    <w:name w:val="WW8Num2z0"/>
    <w:rsid w:val="00E71DB5"/>
    <w:rPr>
      <w:rFonts w:ascii="Wingdings" w:hAnsi="Wingdings"/>
    </w:rPr>
  </w:style>
  <w:style w:type="character" w:customStyle="1" w:styleId="WW8Num3z0">
    <w:name w:val="WW8Num3z0"/>
    <w:rsid w:val="00E71DB5"/>
    <w:rPr>
      <w:rFonts w:ascii="Times New Roman" w:hAnsi="Times New Roman"/>
      <w:b w:val="0"/>
      <w:i w:val="0"/>
      <w:sz w:val="24"/>
      <w:u w:val="none"/>
    </w:rPr>
  </w:style>
  <w:style w:type="character" w:customStyle="1" w:styleId="WW8Num9z0">
    <w:name w:val="WW8Num9z0"/>
    <w:rsid w:val="00E71DB5"/>
    <w:rPr>
      <w:rFonts w:ascii="Symbol" w:hAnsi="Symbol"/>
      <w:color w:val="000000"/>
    </w:rPr>
  </w:style>
  <w:style w:type="character" w:customStyle="1" w:styleId="Absatz-Standardschriftart">
    <w:name w:val="Absatz-Standardschriftart"/>
    <w:rsid w:val="00E71DB5"/>
  </w:style>
  <w:style w:type="character" w:customStyle="1" w:styleId="WW8Num7z0">
    <w:name w:val="WW8Num7z0"/>
    <w:rsid w:val="00E71DB5"/>
    <w:rPr>
      <w:rFonts w:ascii="Symbol" w:hAnsi="Symbol"/>
      <w:color w:val="000000"/>
    </w:rPr>
  </w:style>
  <w:style w:type="character" w:customStyle="1" w:styleId="WW-Absatz-Standardschriftart">
    <w:name w:val="WW-Absatz-Standardschriftart"/>
    <w:rsid w:val="00E71DB5"/>
  </w:style>
  <w:style w:type="character" w:customStyle="1" w:styleId="WW-Absatz-Standardschriftart1">
    <w:name w:val="WW-Absatz-Standardschriftart1"/>
    <w:rsid w:val="00E71DB5"/>
  </w:style>
  <w:style w:type="character" w:customStyle="1" w:styleId="WW-Absatz-Standardschriftart11">
    <w:name w:val="WW-Absatz-Standardschriftart11"/>
    <w:rsid w:val="00E71DB5"/>
  </w:style>
  <w:style w:type="character" w:customStyle="1" w:styleId="WW-Absatz-Standardschriftart111">
    <w:name w:val="WW-Absatz-Standardschriftart111"/>
    <w:rsid w:val="00E71DB5"/>
  </w:style>
  <w:style w:type="character" w:customStyle="1" w:styleId="WW-Absatz-Standardschriftart1111">
    <w:name w:val="WW-Absatz-Standardschriftart1111"/>
    <w:rsid w:val="00E71DB5"/>
  </w:style>
  <w:style w:type="character" w:customStyle="1" w:styleId="WW-Absatz-Standardschriftart11111">
    <w:name w:val="WW-Absatz-Standardschriftart11111"/>
    <w:rsid w:val="00E71DB5"/>
  </w:style>
  <w:style w:type="character" w:customStyle="1" w:styleId="WW-Absatz-Standardschriftart111111">
    <w:name w:val="WW-Absatz-Standardschriftart111111"/>
    <w:rsid w:val="00E71DB5"/>
  </w:style>
  <w:style w:type="character" w:customStyle="1" w:styleId="WW-Absatz-Standardschriftart1111111">
    <w:name w:val="WW-Absatz-Standardschriftart1111111"/>
    <w:rsid w:val="00E71DB5"/>
  </w:style>
  <w:style w:type="character" w:customStyle="1" w:styleId="WW-Absatz-Standardschriftart11111111">
    <w:name w:val="WW-Absatz-Standardschriftart11111111"/>
    <w:rsid w:val="00E71DB5"/>
  </w:style>
  <w:style w:type="character" w:customStyle="1" w:styleId="WW-Absatz-Standardschriftart111111111">
    <w:name w:val="WW-Absatz-Standardschriftart111111111"/>
    <w:rsid w:val="00E71DB5"/>
  </w:style>
  <w:style w:type="character" w:customStyle="1" w:styleId="WW-Absatz-Standardschriftart1111111111">
    <w:name w:val="WW-Absatz-Standardschriftart1111111111"/>
    <w:rsid w:val="00E71DB5"/>
  </w:style>
  <w:style w:type="character" w:customStyle="1" w:styleId="WW-Absatz-Standardschriftart11111111111">
    <w:name w:val="WW-Absatz-Standardschriftart11111111111"/>
    <w:rsid w:val="00E71DB5"/>
  </w:style>
  <w:style w:type="character" w:customStyle="1" w:styleId="WW-Absatz-Standardschriftart111111111111">
    <w:name w:val="WW-Absatz-Standardschriftart111111111111"/>
    <w:rsid w:val="00E71DB5"/>
  </w:style>
  <w:style w:type="character" w:customStyle="1" w:styleId="WW-Absatz-Standardschriftart1111111111111">
    <w:name w:val="WW-Absatz-Standardschriftart1111111111111"/>
    <w:rsid w:val="00E71DB5"/>
  </w:style>
  <w:style w:type="character" w:customStyle="1" w:styleId="WW-Absatz-Standardschriftart11111111111111">
    <w:name w:val="WW-Absatz-Standardschriftart11111111111111"/>
    <w:rsid w:val="00E71DB5"/>
  </w:style>
  <w:style w:type="character" w:customStyle="1" w:styleId="WW-Absatz-Standardschriftart111111111111111">
    <w:name w:val="WW-Absatz-Standardschriftart111111111111111"/>
    <w:rsid w:val="00E71DB5"/>
  </w:style>
  <w:style w:type="character" w:customStyle="1" w:styleId="WW-Absatz-Standardschriftart1111111111111111">
    <w:name w:val="WW-Absatz-Standardschriftart1111111111111111"/>
    <w:rsid w:val="00E71DB5"/>
  </w:style>
  <w:style w:type="character" w:customStyle="1" w:styleId="WW-Absatz-Standardschriftart11111111111111111">
    <w:name w:val="WW-Absatz-Standardschriftart11111111111111111"/>
    <w:rsid w:val="00E71DB5"/>
  </w:style>
  <w:style w:type="character" w:customStyle="1" w:styleId="WW-Absatz-Standardschriftart111111111111111111">
    <w:name w:val="WW-Absatz-Standardschriftart111111111111111111"/>
    <w:rsid w:val="00E71DB5"/>
  </w:style>
  <w:style w:type="character" w:customStyle="1" w:styleId="WW-Absatz-Standardschriftart1111111111111111111">
    <w:name w:val="WW-Absatz-Standardschriftart1111111111111111111"/>
    <w:rsid w:val="00E71DB5"/>
  </w:style>
  <w:style w:type="character" w:customStyle="1" w:styleId="WW-Absatz-Standardschriftart11111111111111111111">
    <w:name w:val="WW-Absatz-Standardschriftart11111111111111111111"/>
    <w:rsid w:val="00E71DB5"/>
  </w:style>
  <w:style w:type="character" w:customStyle="1" w:styleId="WW8Num8z0">
    <w:name w:val="WW8Num8z0"/>
    <w:rsid w:val="00E71DB5"/>
    <w:rPr>
      <w:rFonts w:ascii="Symbol" w:hAnsi="Symbol"/>
      <w:color w:val="000000"/>
    </w:rPr>
  </w:style>
  <w:style w:type="character" w:customStyle="1" w:styleId="WW8Num11z0">
    <w:name w:val="WW8Num11z0"/>
    <w:rsid w:val="00E71DB5"/>
    <w:rPr>
      <w:rFonts w:ascii="Symbol" w:hAnsi="Symbol"/>
      <w:color w:val="000000"/>
    </w:rPr>
  </w:style>
  <w:style w:type="character" w:customStyle="1" w:styleId="WW8Num12z0">
    <w:name w:val="WW8Num12z0"/>
    <w:rsid w:val="00E71DB5"/>
    <w:rPr>
      <w:color w:val="000000"/>
    </w:rPr>
  </w:style>
  <w:style w:type="character" w:customStyle="1" w:styleId="WW8Num13z0">
    <w:name w:val="WW8Num13z0"/>
    <w:rsid w:val="00E71DB5"/>
    <w:rPr>
      <w:color w:val="000000"/>
    </w:rPr>
  </w:style>
  <w:style w:type="character" w:customStyle="1" w:styleId="WW8Num14z0">
    <w:name w:val="WW8Num14z0"/>
    <w:rsid w:val="00E71DB5"/>
    <w:rPr>
      <w:rFonts w:ascii="Symbol" w:hAnsi="Symbol" w:cs="OpenSymbol"/>
    </w:rPr>
  </w:style>
  <w:style w:type="character" w:customStyle="1" w:styleId="WW-Absatz-Standardschriftart111111111111111111111">
    <w:name w:val="WW-Absatz-Standardschriftart111111111111111111111"/>
    <w:rsid w:val="00E71DB5"/>
  </w:style>
  <w:style w:type="character" w:customStyle="1" w:styleId="WW-Absatz-Standardschriftart1111111111111111111111">
    <w:name w:val="WW-Absatz-Standardschriftart1111111111111111111111"/>
    <w:rsid w:val="00E71DB5"/>
  </w:style>
  <w:style w:type="character" w:customStyle="1" w:styleId="WW-Absatz-Standardschriftart11111111111111111111111">
    <w:name w:val="WW-Absatz-Standardschriftart11111111111111111111111"/>
    <w:rsid w:val="00E71DB5"/>
  </w:style>
  <w:style w:type="character" w:customStyle="1" w:styleId="WW-Absatz-Standardschriftart111111111111111111111111">
    <w:name w:val="WW-Absatz-Standardschriftart111111111111111111111111"/>
    <w:rsid w:val="00E71DB5"/>
  </w:style>
  <w:style w:type="character" w:customStyle="1" w:styleId="WW8Num15z0">
    <w:name w:val="WW8Num15z0"/>
    <w:rsid w:val="00E71DB5"/>
    <w:rPr>
      <w:rFonts w:ascii="Symbol" w:hAnsi="Symbol" w:cs="OpenSymbol"/>
    </w:rPr>
  </w:style>
  <w:style w:type="character" w:customStyle="1" w:styleId="WW-Absatz-Standardschriftart1111111111111111111111111">
    <w:name w:val="WW-Absatz-Standardschriftart1111111111111111111111111"/>
    <w:rsid w:val="00E71DB5"/>
  </w:style>
  <w:style w:type="character" w:customStyle="1" w:styleId="WW8Num16z0">
    <w:name w:val="WW8Num16z0"/>
    <w:rsid w:val="00E71DB5"/>
    <w:rPr>
      <w:rFonts w:ascii="Symbol" w:hAnsi="Symbol" w:cs="OpenSymbol"/>
    </w:rPr>
  </w:style>
  <w:style w:type="character" w:customStyle="1" w:styleId="WW-Absatz-Standardschriftart11111111111111111111111111">
    <w:name w:val="WW-Absatz-Standardschriftart11111111111111111111111111"/>
    <w:rsid w:val="00E71DB5"/>
  </w:style>
  <w:style w:type="character" w:customStyle="1" w:styleId="WW8Num5z0">
    <w:name w:val="WW8Num5z0"/>
    <w:rsid w:val="00E71DB5"/>
    <w:rPr>
      <w:b w:val="0"/>
      <w:sz w:val="24"/>
      <w:szCs w:val="24"/>
    </w:rPr>
  </w:style>
  <w:style w:type="character" w:customStyle="1" w:styleId="WW8Num17z0">
    <w:name w:val="WW8Num17z0"/>
    <w:rsid w:val="00E71DB5"/>
    <w:rPr>
      <w:rFonts w:ascii="Symbol" w:hAnsi="Symbol" w:cs="OpenSymbol"/>
    </w:rPr>
  </w:style>
  <w:style w:type="character" w:customStyle="1" w:styleId="WW8Num18z0">
    <w:name w:val="WW8Num18z0"/>
    <w:rsid w:val="00E71DB5"/>
    <w:rPr>
      <w:rFonts w:ascii="Symbol" w:hAnsi="Symbol" w:cs="OpenSymbol"/>
    </w:rPr>
  </w:style>
  <w:style w:type="character" w:customStyle="1" w:styleId="WW-Absatz-Standardschriftart111111111111111111111111111">
    <w:name w:val="WW-Absatz-Standardschriftart111111111111111111111111111"/>
    <w:rsid w:val="00E71DB5"/>
  </w:style>
  <w:style w:type="character" w:customStyle="1" w:styleId="WW-Absatz-Standardschriftart1111111111111111111111111111">
    <w:name w:val="WW-Absatz-Standardschriftart1111111111111111111111111111"/>
    <w:rsid w:val="00E71DB5"/>
  </w:style>
  <w:style w:type="character" w:customStyle="1" w:styleId="Domylnaczcionkaakapitu6">
    <w:name w:val="Domyślna czcionka akapitu6"/>
    <w:rsid w:val="00E71DB5"/>
  </w:style>
  <w:style w:type="character" w:customStyle="1" w:styleId="WW-Absatz-Standardschriftart11111111111111111111111111111">
    <w:name w:val="WW-Absatz-Standardschriftart11111111111111111111111111111"/>
    <w:rsid w:val="00E71DB5"/>
  </w:style>
  <w:style w:type="character" w:customStyle="1" w:styleId="WW-Absatz-Standardschriftart111111111111111111111111111111">
    <w:name w:val="WW-Absatz-Standardschriftart111111111111111111111111111111"/>
    <w:rsid w:val="00E71DB5"/>
  </w:style>
  <w:style w:type="character" w:customStyle="1" w:styleId="WW8Num6z0">
    <w:name w:val="WW8Num6z0"/>
    <w:rsid w:val="00E71DB5"/>
    <w:rPr>
      <w:rFonts w:ascii="Times New Roman" w:hAnsi="Times New Roman"/>
      <w:b w:val="0"/>
      <w:i w:val="0"/>
      <w:sz w:val="24"/>
    </w:rPr>
  </w:style>
  <w:style w:type="character" w:customStyle="1" w:styleId="WW-Absatz-Standardschriftart1111111111111111111111111111111">
    <w:name w:val="WW-Absatz-Standardschriftart1111111111111111111111111111111"/>
    <w:rsid w:val="00E71DB5"/>
  </w:style>
  <w:style w:type="character" w:customStyle="1" w:styleId="WW-Absatz-Standardschriftart11111111111111111111111111111111">
    <w:name w:val="WW-Absatz-Standardschriftart11111111111111111111111111111111"/>
    <w:rsid w:val="00E71DB5"/>
  </w:style>
  <w:style w:type="character" w:customStyle="1" w:styleId="WW-Absatz-Standardschriftart111111111111111111111111111111111">
    <w:name w:val="WW-Absatz-Standardschriftart111111111111111111111111111111111"/>
    <w:rsid w:val="00E71DB5"/>
  </w:style>
  <w:style w:type="character" w:customStyle="1" w:styleId="WW-Absatz-Standardschriftart1111111111111111111111111111111111">
    <w:name w:val="WW-Absatz-Standardschriftart1111111111111111111111111111111111"/>
    <w:rsid w:val="00E71DB5"/>
  </w:style>
  <w:style w:type="character" w:customStyle="1" w:styleId="WW-Absatz-Standardschriftart11111111111111111111111111111111111">
    <w:name w:val="WW-Absatz-Standardschriftart11111111111111111111111111111111111"/>
    <w:rsid w:val="00E71DB5"/>
  </w:style>
  <w:style w:type="character" w:customStyle="1" w:styleId="WW-Absatz-Standardschriftart111111111111111111111111111111111111">
    <w:name w:val="WW-Absatz-Standardschriftart111111111111111111111111111111111111"/>
    <w:rsid w:val="00E71DB5"/>
  </w:style>
  <w:style w:type="character" w:customStyle="1" w:styleId="WW-Absatz-Standardschriftart1111111111111111111111111111111111111">
    <w:name w:val="WW-Absatz-Standardschriftart1111111111111111111111111111111111111"/>
    <w:rsid w:val="00E71DB5"/>
  </w:style>
  <w:style w:type="character" w:customStyle="1" w:styleId="WW-Absatz-Standardschriftart11111111111111111111111111111111111111">
    <w:name w:val="WW-Absatz-Standardschriftart11111111111111111111111111111111111111"/>
    <w:rsid w:val="00E71DB5"/>
  </w:style>
  <w:style w:type="character" w:customStyle="1" w:styleId="WW-Absatz-Standardschriftart111111111111111111111111111111111111111">
    <w:name w:val="WW-Absatz-Standardschriftart111111111111111111111111111111111111111"/>
    <w:rsid w:val="00E71DB5"/>
  </w:style>
  <w:style w:type="character" w:customStyle="1" w:styleId="WW-Absatz-Standardschriftart1111111111111111111111111111111111111111">
    <w:name w:val="WW-Absatz-Standardschriftart1111111111111111111111111111111111111111"/>
    <w:rsid w:val="00E71DB5"/>
  </w:style>
  <w:style w:type="character" w:customStyle="1" w:styleId="Domylnaczcionkaakapitu5">
    <w:name w:val="Domyślna czcionka akapitu5"/>
    <w:rsid w:val="00E71DB5"/>
  </w:style>
  <w:style w:type="character" w:customStyle="1" w:styleId="WW-Absatz-Standardschriftart11111111111111111111111111111111111111111">
    <w:name w:val="WW-Absatz-Standardschriftart11111111111111111111111111111111111111111"/>
    <w:rsid w:val="00E71DB5"/>
  </w:style>
  <w:style w:type="character" w:customStyle="1" w:styleId="WW8Num15z1">
    <w:name w:val="WW8Num15z1"/>
    <w:rsid w:val="00E71DB5"/>
    <w:rPr>
      <w:rFonts w:ascii="Courier New" w:hAnsi="Courier New" w:cs="Courier New"/>
    </w:rPr>
  </w:style>
  <w:style w:type="character" w:customStyle="1" w:styleId="WW8Num15z2">
    <w:name w:val="WW8Num15z2"/>
    <w:rsid w:val="00E71DB5"/>
    <w:rPr>
      <w:rFonts w:ascii="Wingdings" w:hAnsi="Wingdings"/>
    </w:rPr>
  </w:style>
  <w:style w:type="character" w:customStyle="1" w:styleId="WW8Num15z3">
    <w:name w:val="WW8Num15z3"/>
    <w:rsid w:val="00E71DB5"/>
    <w:rPr>
      <w:rFonts w:ascii="Symbol" w:hAnsi="Symbol"/>
    </w:rPr>
  </w:style>
  <w:style w:type="character" w:customStyle="1" w:styleId="Domylnaczcionkaakapitu4">
    <w:name w:val="Domyślna czcionka akapitu4"/>
    <w:rsid w:val="00E71DB5"/>
  </w:style>
  <w:style w:type="character" w:customStyle="1" w:styleId="WW-Absatz-Standardschriftart111111111111111111111111111111111111111111">
    <w:name w:val="WW-Absatz-Standardschriftart111111111111111111111111111111111111111111"/>
    <w:rsid w:val="00E71DB5"/>
  </w:style>
  <w:style w:type="character" w:customStyle="1" w:styleId="WW-Absatz-Standardschriftart1111111111111111111111111111111111111111111">
    <w:name w:val="WW-Absatz-Standardschriftart1111111111111111111111111111111111111111111"/>
    <w:rsid w:val="00E71DB5"/>
  </w:style>
  <w:style w:type="character" w:customStyle="1" w:styleId="WW-Absatz-Standardschriftart11111111111111111111111111111111111111111111">
    <w:name w:val="WW-Absatz-Standardschriftart11111111111111111111111111111111111111111111"/>
    <w:rsid w:val="00E71DB5"/>
  </w:style>
  <w:style w:type="character" w:customStyle="1" w:styleId="WW-Absatz-Standardschriftart111111111111111111111111111111111111111111111">
    <w:name w:val="WW-Absatz-Standardschriftart111111111111111111111111111111111111111111111"/>
    <w:rsid w:val="00E71DB5"/>
  </w:style>
  <w:style w:type="character" w:customStyle="1" w:styleId="WW-Absatz-Standardschriftart1111111111111111111111111111111111111111111111">
    <w:name w:val="WW-Absatz-Standardschriftart1111111111111111111111111111111111111111111111"/>
    <w:rsid w:val="00E71DB5"/>
  </w:style>
  <w:style w:type="character" w:customStyle="1" w:styleId="WW-Absatz-Standardschriftart11111111111111111111111111111111111111111111111">
    <w:name w:val="WW-Absatz-Standardschriftart11111111111111111111111111111111111111111111111"/>
    <w:rsid w:val="00E71DB5"/>
  </w:style>
  <w:style w:type="character" w:customStyle="1" w:styleId="WW-Absatz-Standardschriftart111111111111111111111111111111111111111111111111">
    <w:name w:val="WW-Absatz-Standardschriftart111111111111111111111111111111111111111111111111"/>
    <w:rsid w:val="00E71DB5"/>
  </w:style>
  <w:style w:type="character" w:customStyle="1" w:styleId="WW-Absatz-Standardschriftart1111111111111111111111111111111111111111111111111">
    <w:name w:val="WW-Absatz-Standardschriftart1111111111111111111111111111111111111111111111111"/>
    <w:rsid w:val="00E71DB5"/>
  </w:style>
  <w:style w:type="character" w:customStyle="1" w:styleId="Domylnaczcionkaakapitu3">
    <w:name w:val="Domyślna czcionka akapitu3"/>
    <w:rsid w:val="00E71DB5"/>
  </w:style>
  <w:style w:type="character" w:customStyle="1" w:styleId="WW-Absatz-Standardschriftart11111111111111111111111111111111111111111111111111">
    <w:name w:val="WW-Absatz-Standardschriftart11111111111111111111111111111111111111111111111111"/>
    <w:rsid w:val="00E71DB5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E71DB5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E71DB5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E71DB5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E71DB5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E71DB5"/>
  </w:style>
  <w:style w:type="character" w:customStyle="1" w:styleId="WW8Num1z0">
    <w:name w:val="WW8Num1z0"/>
    <w:rsid w:val="00E71DB5"/>
    <w:rPr>
      <w:rFonts w:ascii="Wingdings" w:hAnsi="Wingdings"/>
    </w:rPr>
  </w:style>
  <w:style w:type="character" w:customStyle="1" w:styleId="WW8Num1z1">
    <w:name w:val="WW8Num1z1"/>
    <w:rsid w:val="00E71DB5"/>
    <w:rPr>
      <w:rFonts w:ascii="Courier New" w:hAnsi="Courier New" w:cs="Courier New"/>
    </w:rPr>
  </w:style>
  <w:style w:type="character" w:customStyle="1" w:styleId="WW8Num1z3">
    <w:name w:val="WW8Num1z3"/>
    <w:rsid w:val="00E71DB5"/>
    <w:rPr>
      <w:rFonts w:ascii="Symbol" w:hAnsi="Symbol"/>
    </w:rPr>
  </w:style>
  <w:style w:type="character" w:customStyle="1" w:styleId="WW8NumSt3z0">
    <w:name w:val="WW8NumSt3z0"/>
    <w:rsid w:val="00E71DB5"/>
    <w:rPr>
      <w:rFonts w:ascii="Times New Roman" w:hAnsi="Times New Roman"/>
      <w:b w:val="0"/>
      <w:i w:val="0"/>
      <w:sz w:val="24"/>
      <w:u w:val="none"/>
    </w:rPr>
  </w:style>
  <w:style w:type="character" w:styleId="Numerwiersza">
    <w:name w:val="line number"/>
    <w:rsid w:val="00E71DB5"/>
  </w:style>
  <w:style w:type="character" w:customStyle="1" w:styleId="WW8Num19z0">
    <w:name w:val="WW8Num19z0"/>
    <w:rsid w:val="00E71DB5"/>
    <w:rPr>
      <w:rFonts w:ascii="Symbol" w:hAnsi="Symbol" w:cs="OpenSymbol"/>
    </w:rPr>
  </w:style>
  <w:style w:type="paragraph" w:customStyle="1" w:styleId="Nagwek50">
    <w:name w:val="Nagłówek5"/>
    <w:basedOn w:val="Normalny"/>
    <w:next w:val="Tekstpodstawowy"/>
    <w:rsid w:val="00E71DB5"/>
    <w:pPr>
      <w:keepNext/>
      <w:suppressAutoHyphens/>
      <w:spacing w:before="240" w:after="120" w:line="240" w:lineRule="auto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6">
    <w:name w:val="Podpis6"/>
    <w:basedOn w:val="Normalny"/>
    <w:rsid w:val="00E71D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Nagwek40">
    <w:name w:val="Nagłówek4"/>
    <w:basedOn w:val="Normalny"/>
    <w:next w:val="Tekstpodstawowy"/>
    <w:rsid w:val="00E71DB5"/>
    <w:pPr>
      <w:keepNext/>
      <w:suppressAutoHyphens/>
      <w:spacing w:before="240" w:after="120" w:line="240" w:lineRule="auto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5">
    <w:name w:val="Podpis5"/>
    <w:basedOn w:val="Normalny"/>
    <w:rsid w:val="00E71D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Nagwek32">
    <w:name w:val="Nagłówek3"/>
    <w:basedOn w:val="Normalny"/>
    <w:next w:val="Tekstpodstawowy"/>
    <w:rsid w:val="00E71DB5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4">
    <w:name w:val="Podpis4"/>
    <w:basedOn w:val="Normalny"/>
    <w:rsid w:val="00E71D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Podpis3">
    <w:name w:val="Podpis3"/>
    <w:basedOn w:val="Normalny"/>
    <w:rsid w:val="00E71D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Podpis2">
    <w:name w:val="Podpis2"/>
    <w:basedOn w:val="Normalny"/>
    <w:rsid w:val="00E71D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E71DB5"/>
    <w:pPr>
      <w:suppressAutoHyphens/>
      <w:spacing w:after="0" w:line="240" w:lineRule="auto"/>
      <w:ind w:left="567" w:hanging="567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Tekstpodstawowy21">
    <w:name w:val="Tekst podstawowy 21"/>
    <w:basedOn w:val="Normalny"/>
    <w:rsid w:val="00E71DB5"/>
    <w:pPr>
      <w:suppressAutoHyphens/>
      <w:overflowPunct w:val="0"/>
      <w:autoSpaceDE w:val="0"/>
      <w:spacing w:after="0" w:line="240" w:lineRule="auto"/>
      <w:ind w:left="360" w:hanging="360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Zawartoramki">
    <w:name w:val="Zawartość ramki"/>
    <w:basedOn w:val="Tekstpodstawowy"/>
    <w:rsid w:val="00E71DB5"/>
    <w:pPr>
      <w:suppressAutoHyphens/>
      <w:spacing w:after="240"/>
      <w:jc w:val="left"/>
    </w:pPr>
    <w:rPr>
      <w:lang w:eastAsia="ar-SA"/>
    </w:rPr>
  </w:style>
  <w:style w:type="paragraph" w:customStyle="1" w:styleId="Textbodyindent">
    <w:name w:val="Text body indent"/>
    <w:basedOn w:val="Standard"/>
    <w:rsid w:val="00E71DB5"/>
    <w:pPr>
      <w:autoSpaceDN/>
      <w:spacing w:after="120"/>
      <w:ind w:left="283"/>
    </w:pPr>
    <w:rPr>
      <w:color w:val="000000"/>
      <w:kern w:val="1"/>
      <w:lang w:val="en-US" w:eastAsia="en-US" w:bidi="en-US"/>
    </w:rPr>
  </w:style>
  <w:style w:type="numbering" w:customStyle="1" w:styleId="WW8Num5">
    <w:name w:val="WW8Num5"/>
    <w:basedOn w:val="Bezlisty"/>
    <w:rsid w:val="00E71DB5"/>
    <w:pPr>
      <w:numPr>
        <w:numId w:val="27"/>
      </w:numPr>
    </w:pPr>
  </w:style>
  <w:style w:type="table" w:customStyle="1" w:styleId="Tabela-Siatka10">
    <w:name w:val="Tabela - Siatka10"/>
    <w:basedOn w:val="Standardowy"/>
    <w:next w:val="Tabela-Siatka"/>
    <w:rsid w:val="00E71DB5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">
    <w:name w:val="Bez listy11"/>
    <w:next w:val="Bezlisty"/>
    <w:uiPriority w:val="99"/>
    <w:semiHidden/>
    <w:unhideWhenUsed/>
    <w:rsid w:val="00E71DB5"/>
  </w:style>
  <w:style w:type="paragraph" w:customStyle="1" w:styleId="Legenda2">
    <w:name w:val="Legenda2"/>
    <w:basedOn w:val="Standard"/>
    <w:rsid w:val="00E71DB5"/>
    <w:pPr>
      <w:suppressLineNumbers/>
      <w:spacing w:before="120" w:after="120"/>
    </w:pPr>
    <w:rPr>
      <w:rFonts w:eastAsia="SimSun" w:cs="Mangal"/>
      <w:i/>
      <w:iCs/>
    </w:rPr>
  </w:style>
  <w:style w:type="paragraph" w:customStyle="1" w:styleId="Index">
    <w:name w:val="Index"/>
    <w:basedOn w:val="Standard"/>
    <w:rsid w:val="00E71DB5"/>
    <w:pPr>
      <w:suppressLineNumbers/>
    </w:pPr>
    <w:rPr>
      <w:rFonts w:eastAsia="SimSun" w:cs="Mangal"/>
    </w:rPr>
  </w:style>
  <w:style w:type="paragraph" w:customStyle="1" w:styleId="Nagwek21">
    <w:name w:val="Nagłówek 21"/>
    <w:basedOn w:val="Standard"/>
    <w:next w:val="Standard"/>
    <w:rsid w:val="00E71DB5"/>
    <w:pPr>
      <w:keepNext/>
      <w:jc w:val="right"/>
      <w:outlineLvl w:val="1"/>
    </w:pPr>
    <w:rPr>
      <w:rFonts w:eastAsia="SimSun" w:cs="Mangal"/>
      <w:b/>
    </w:rPr>
  </w:style>
  <w:style w:type="paragraph" w:customStyle="1" w:styleId="Nagwek41">
    <w:name w:val="Nagłówek 41"/>
    <w:basedOn w:val="Standard"/>
    <w:next w:val="Standard"/>
    <w:rsid w:val="00E71DB5"/>
    <w:pPr>
      <w:keepNext/>
      <w:ind w:right="-35"/>
      <w:jc w:val="center"/>
      <w:outlineLvl w:val="3"/>
    </w:pPr>
    <w:rPr>
      <w:rFonts w:eastAsia="SimSun" w:cs="Mangal"/>
      <w:b/>
      <w:sz w:val="28"/>
    </w:rPr>
  </w:style>
  <w:style w:type="paragraph" w:customStyle="1" w:styleId="Stopka2">
    <w:name w:val="Stopka2"/>
    <w:basedOn w:val="Standard"/>
    <w:rsid w:val="00E71DB5"/>
    <w:pPr>
      <w:tabs>
        <w:tab w:val="center" w:pos="4536"/>
        <w:tab w:val="right" w:pos="9072"/>
      </w:tabs>
    </w:pPr>
    <w:rPr>
      <w:rFonts w:eastAsia="SimSun" w:cs="Mangal"/>
    </w:rPr>
  </w:style>
  <w:style w:type="paragraph" w:customStyle="1" w:styleId="TableHeading">
    <w:name w:val="Table Heading"/>
    <w:basedOn w:val="TableContents"/>
    <w:rsid w:val="00E71DB5"/>
    <w:pPr>
      <w:jc w:val="center"/>
    </w:pPr>
    <w:rPr>
      <w:rFonts w:eastAsia="SimSun" w:cs="Mangal"/>
      <w:b/>
      <w:bCs/>
      <w:lang w:val="pl-PL" w:eastAsia="zh-CN" w:bidi="hi-IN"/>
    </w:rPr>
  </w:style>
  <w:style w:type="paragraph" w:customStyle="1" w:styleId="Framecontents">
    <w:name w:val="Frame contents"/>
    <w:basedOn w:val="Textbody"/>
    <w:rsid w:val="00E71DB5"/>
    <w:rPr>
      <w:rFonts w:eastAsia="SimSun" w:cs="Mangal"/>
      <w:lang w:val="pl-PL" w:eastAsia="zh-CN" w:bidi="hi-IN"/>
    </w:rPr>
  </w:style>
  <w:style w:type="character" w:customStyle="1" w:styleId="BulletSymbols">
    <w:name w:val="Bullet Symbols"/>
    <w:rsid w:val="00E71DB5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NumberingSymbols">
    <w:name w:val="Numbering Symbols"/>
    <w:rsid w:val="00E71DB5"/>
  </w:style>
  <w:style w:type="character" w:customStyle="1" w:styleId="Numerstrony1">
    <w:name w:val="Numer strony1"/>
    <w:rsid w:val="00E71DB5"/>
  </w:style>
  <w:style w:type="character" w:customStyle="1" w:styleId="WW8Num35z0">
    <w:name w:val="WW8Num35z0"/>
    <w:rsid w:val="00E71DB5"/>
    <w:rPr>
      <w:b w:val="0"/>
    </w:rPr>
  </w:style>
  <w:style w:type="numbering" w:customStyle="1" w:styleId="WW8Num1">
    <w:name w:val="WW8Num1"/>
    <w:basedOn w:val="Bezlisty"/>
    <w:rsid w:val="00E71DB5"/>
    <w:pPr>
      <w:numPr>
        <w:numId w:val="28"/>
      </w:numPr>
    </w:pPr>
  </w:style>
  <w:style w:type="numbering" w:customStyle="1" w:styleId="WW8Num2">
    <w:name w:val="WW8Num2"/>
    <w:basedOn w:val="Bezlisty"/>
    <w:rsid w:val="00E71DB5"/>
    <w:pPr>
      <w:numPr>
        <w:numId w:val="29"/>
      </w:numPr>
    </w:pPr>
  </w:style>
  <w:style w:type="numbering" w:customStyle="1" w:styleId="WW8Num3">
    <w:name w:val="WW8Num3"/>
    <w:basedOn w:val="Bezlisty"/>
    <w:rsid w:val="00E71DB5"/>
    <w:pPr>
      <w:numPr>
        <w:numId w:val="30"/>
      </w:numPr>
    </w:pPr>
  </w:style>
  <w:style w:type="numbering" w:customStyle="1" w:styleId="WW8Num4">
    <w:name w:val="WW8Num4"/>
    <w:basedOn w:val="Bezlisty"/>
    <w:rsid w:val="00E71DB5"/>
    <w:pPr>
      <w:numPr>
        <w:numId w:val="31"/>
      </w:numPr>
    </w:pPr>
  </w:style>
  <w:style w:type="numbering" w:customStyle="1" w:styleId="WW8Num51">
    <w:name w:val="WW8Num51"/>
    <w:basedOn w:val="Bezlisty"/>
    <w:rsid w:val="00E71DB5"/>
    <w:pPr>
      <w:numPr>
        <w:numId w:val="26"/>
      </w:numPr>
    </w:pPr>
  </w:style>
  <w:style w:type="numbering" w:customStyle="1" w:styleId="WW8Num6">
    <w:name w:val="WW8Num6"/>
    <w:basedOn w:val="Bezlisty"/>
    <w:rsid w:val="00E71DB5"/>
    <w:pPr>
      <w:numPr>
        <w:numId w:val="32"/>
      </w:numPr>
    </w:pPr>
  </w:style>
  <w:style w:type="numbering" w:customStyle="1" w:styleId="WW8Num7">
    <w:name w:val="WW8Num7"/>
    <w:basedOn w:val="Bezlisty"/>
    <w:rsid w:val="00E71DB5"/>
    <w:pPr>
      <w:numPr>
        <w:numId w:val="33"/>
      </w:numPr>
    </w:pPr>
  </w:style>
  <w:style w:type="numbering" w:customStyle="1" w:styleId="WW8Num8">
    <w:name w:val="WW8Num8"/>
    <w:basedOn w:val="Bezlisty"/>
    <w:rsid w:val="00E71DB5"/>
    <w:pPr>
      <w:numPr>
        <w:numId w:val="34"/>
      </w:numPr>
    </w:pPr>
  </w:style>
  <w:style w:type="numbering" w:customStyle="1" w:styleId="WW8Num9">
    <w:name w:val="WW8Num9"/>
    <w:basedOn w:val="Bezlisty"/>
    <w:rsid w:val="00E71DB5"/>
    <w:pPr>
      <w:numPr>
        <w:numId w:val="35"/>
      </w:numPr>
    </w:pPr>
  </w:style>
  <w:style w:type="numbering" w:customStyle="1" w:styleId="WW8Num10">
    <w:name w:val="WW8Num10"/>
    <w:basedOn w:val="Bezlisty"/>
    <w:rsid w:val="00E71DB5"/>
    <w:pPr>
      <w:numPr>
        <w:numId w:val="36"/>
      </w:numPr>
    </w:pPr>
  </w:style>
  <w:style w:type="numbering" w:customStyle="1" w:styleId="WW8Num11">
    <w:name w:val="WW8Num11"/>
    <w:basedOn w:val="Bezlisty"/>
    <w:rsid w:val="00E71DB5"/>
    <w:pPr>
      <w:numPr>
        <w:numId w:val="37"/>
      </w:numPr>
    </w:pPr>
  </w:style>
  <w:style w:type="numbering" w:customStyle="1" w:styleId="WW8Num12">
    <w:name w:val="WW8Num12"/>
    <w:basedOn w:val="Bezlisty"/>
    <w:rsid w:val="00E71DB5"/>
    <w:pPr>
      <w:numPr>
        <w:numId w:val="38"/>
      </w:numPr>
    </w:pPr>
  </w:style>
  <w:style w:type="numbering" w:customStyle="1" w:styleId="WW8Num13">
    <w:name w:val="WW8Num13"/>
    <w:basedOn w:val="Bezlisty"/>
    <w:rsid w:val="00E71DB5"/>
    <w:pPr>
      <w:numPr>
        <w:numId w:val="39"/>
      </w:numPr>
    </w:pPr>
  </w:style>
  <w:style w:type="numbering" w:customStyle="1" w:styleId="WW8Num14">
    <w:name w:val="WW8Num14"/>
    <w:basedOn w:val="Bezlisty"/>
    <w:rsid w:val="00E71DB5"/>
    <w:pPr>
      <w:numPr>
        <w:numId w:val="40"/>
      </w:numPr>
    </w:pPr>
  </w:style>
  <w:style w:type="numbering" w:customStyle="1" w:styleId="WW8Num15">
    <w:name w:val="WW8Num15"/>
    <w:basedOn w:val="Bezlisty"/>
    <w:rsid w:val="00E71DB5"/>
    <w:pPr>
      <w:numPr>
        <w:numId w:val="41"/>
      </w:numPr>
    </w:pPr>
  </w:style>
  <w:style w:type="table" w:customStyle="1" w:styleId="Tabela-Siatka11">
    <w:name w:val="Tabela - Siatka11"/>
    <w:basedOn w:val="Standardowy"/>
    <w:next w:val="Tabela-Siatka"/>
    <w:uiPriority w:val="59"/>
    <w:rsid w:val="00E71DB5"/>
    <w:rPr>
      <w:rFonts w:ascii="Times New Roman" w:eastAsia="SimSun" w:hAnsi="Times New Roman" w:cs="Mang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65">
    <w:name w:val="WW8Num165"/>
    <w:basedOn w:val="Bezlisty"/>
    <w:rsid w:val="00E71DB5"/>
  </w:style>
  <w:style w:type="numbering" w:customStyle="1" w:styleId="WW8Num17">
    <w:name w:val="WW8Num17"/>
    <w:basedOn w:val="Bezlisty"/>
    <w:rsid w:val="00E71DB5"/>
    <w:pPr>
      <w:numPr>
        <w:numId w:val="7"/>
      </w:numPr>
    </w:pPr>
  </w:style>
  <w:style w:type="numbering" w:customStyle="1" w:styleId="WW8Num166">
    <w:name w:val="WW8Num166"/>
    <w:basedOn w:val="Bezlisty"/>
    <w:rsid w:val="00E71DB5"/>
  </w:style>
  <w:style w:type="numbering" w:customStyle="1" w:styleId="WW8Num167">
    <w:name w:val="WW8Num167"/>
    <w:basedOn w:val="Bezlisty"/>
    <w:rsid w:val="00E71DB5"/>
  </w:style>
  <w:style w:type="paragraph" w:customStyle="1" w:styleId="ust">
    <w:name w:val="ust"/>
    <w:basedOn w:val="Normalny"/>
    <w:autoRedefine/>
    <w:rsid w:val="00E71DB5"/>
    <w:pPr>
      <w:numPr>
        <w:numId w:val="42"/>
      </w:numPr>
      <w:tabs>
        <w:tab w:val="left" w:pos="42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numbering" w:customStyle="1" w:styleId="WWNum1">
    <w:name w:val="WWNum1"/>
    <w:basedOn w:val="Bezlisty"/>
    <w:rsid w:val="00E71DB5"/>
    <w:pPr>
      <w:numPr>
        <w:numId w:val="43"/>
      </w:numPr>
    </w:pPr>
  </w:style>
  <w:style w:type="numbering" w:customStyle="1" w:styleId="WWNum2">
    <w:name w:val="WWNum2"/>
    <w:basedOn w:val="Bezlisty"/>
    <w:rsid w:val="00E71DB5"/>
    <w:pPr>
      <w:numPr>
        <w:numId w:val="44"/>
      </w:numPr>
    </w:pPr>
  </w:style>
  <w:style w:type="numbering" w:customStyle="1" w:styleId="WWNum11">
    <w:name w:val="WWNum11"/>
    <w:basedOn w:val="Bezlisty"/>
    <w:rsid w:val="00E71DB5"/>
    <w:pPr>
      <w:numPr>
        <w:numId w:val="45"/>
      </w:numPr>
    </w:pPr>
  </w:style>
  <w:style w:type="numbering" w:customStyle="1" w:styleId="WWNum21">
    <w:name w:val="WWNum21"/>
    <w:basedOn w:val="Bezlisty"/>
    <w:rsid w:val="00E71DB5"/>
    <w:pPr>
      <w:numPr>
        <w:numId w:val="46"/>
      </w:numPr>
    </w:pPr>
  </w:style>
  <w:style w:type="numbering" w:customStyle="1" w:styleId="WWNum4">
    <w:name w:val="WWNum4"/>
    <w:basedOn w:val="Bezlisty"/>
    <w:rsid w:val="00E71DB5"/>
    <w:pPr>
      <w:numPr>
        <w:numId w:val="47"/>
      </w:numPr>
    </w:pPr>
  </w:style>
  <w:style w:type="numbering" w:customStyle="1" w:styleId="WWNum3">
    <w:name w:val="WWNum3"/>
    <w:basedOn w:val="Bezlisty"/>
    <w:rsid w:val="00E71DB5"/>
    <w:pPr>
      <w:numPr>
        <w:numId w:val="48"/>
      </w:numPr>
    </w:pPr>
  </w:style>
  <w:style w:type="paragraph" w:styleId="Tekstpodstawowy3">
    <w:name w:val="Body Text 3"/>
    <w:basedOn w:val="Standard"/>
    <w:link w:val="Tekstpodstawowy3Znak"/>
    <w:rsid w:val="00E71DB5"/>
    <w:pPr>
      <w:widowControl/>
      <w:spacing w:after="120"/>
    </w:pPr>
    <w:rPr>
      <w:rFonts w:eastAsia="Times New Roman" w:cs="Times New Roman"/>
      <w:sz w:val="16"/>
      <w:szCs w:val="16"/>
      <w:lang w:val="x-none" w:bidi="ar-SA"/>
    </w:rPr>
  </w:style>
  <w:style w:type="character" w:customStyle="1" w:styleId="Tekstpodstawowy3Znak">
    <w:name w:val="Tekst podstawowy 3 Znak"/>
    <w:basedOn w:val="Domylnaczcionkaakapitu"/>
    <w:link w:val="Tekstpodstawowy3"/>
    <w:rsid w:val="00E71DB5"/>
    <w:rPr>
      <w:rFonts w:ascii="Times New Roman" w:eastAsia="Times New Roman" w:hAnsi="Times New Roman"/>
      <w:kern w:val="3"/>
      <w:sz w:val="16"/>
      <w:szCs w:val="16"/>
      <w:lang w:val="x-none" w:eastAsia="zh-CN"/>
    </w:rPr>
  </w:style>
  <w:style w:type="paragraph" w:customStyle="1" w:styleId="Standarduser">
    <w:name w:val="Standard (user)"/>
    <w:rsid w:val="00E71DB5"/>
    <w:pPr>
      <w:suppressAutoHyphens/>
      <w:autoSpaceDN w:val="0"/>
      <w:spacing w:after="200" w:line="276" w:lineRule="auto"/>
      <w:textAlignment w:val="baseline"/>
    </w:pPr>
    <w:rPr>
      <w:rFonts w:eastAsia="Lucida Sans Unicode" w:cs="Tahoma"/>
      <w:kern w:val="3"/>
      <w:lang w:eastAsia="zh-CN"/>
    </w:rPr>
  </w:style>
  <w:style w:type="character" w:customStyle="1" w:styleId="WW8Num2z8">
    <w:name w:val="WW8Num2z8"/>
    <w:rsid w:val="00E71DB5"/>
  </w:style>
  <w:style w:type="numbering" w:customStyle="1" w:styleId="WW8Num16113">
    <w:name w:val="WW8Num16113"/>
    <w:basedOn w:val="Bezlisty"/>
    <w:rsid w:val="00E71DB5"/>
  </w:style>
  <w:style w:type="numbering" w:customStyle="1" w:styleId="WW8Num1641">
    <w:name w:val="WW8Num1641"/>
    <w:basedOn w:val="Bezlisty"/>
    <w:rsid w:val="00E71DB5"/>
    <w:pPr>
      <w:numPr>
        <w:numId w:val="1"/>
      </w:numPr>
    </w:pPr>
  </w:style>
  <w:style w:type="numbering" w:customStyle="1" w:styleId="WW8Num1633">
    <w:name w:val="WW8Num1633"/>
    <w:rsid w:val="00E71DB5"/>
    <w:pPr>
      <w:numPr>
        <w:numId w:val="3"/>
      </w:numPr>
    </w:pPr>
  </w:style>
  <w:style w:type="character" w:styleId="Nierozpoznanawzmianka">
    <w:name w:val="Unresolved Mention"/>
    <w:uiPriority w:val="99"/>
    <w:semiHidden/>
    <w:unhideWhenUsed/>
    <w:rsid w:val="00E71D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47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4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58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02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76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0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99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65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16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89761-F02F-4E4F-BD83-36E2FEBC9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318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KPIM/……/2015</vt:lpstr>
    </vt:vector>
  </TitlesOfParts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KPIM/……/2015</dc:title>
  <dc:creator>Piotr</dc:creator>
  <cp:lastModifiedBy>Kryszak Malgorzata</cp:lastModifiedBy>
  <cp:revision>98</cp:revision>
  <cp:lastPrinted>2021-04-01T08:40:00Z</cp:lastPrinted>
  <dcterms:created xsi:type="dcterms:W3CDTF">2020-08-27T09:42:00Z</dcterms:created>
  <dcterms:modified xsi:type="dcterms:W3CDTF">2024-07-31T09:50:00Z</dcterms:modified>
</cp:coreProperties>
</file>